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BEAFB" w14:textId="070948AE" w:rsidR="00D44226" w:rsidRPr="00D3488B" w:rsidRDefault="00202902">
      <w:pPr>
        <w:pStyle w:val="Titel"/>
        <w:rPr>
          <w:sz w:val="40"/>
          <w:szCs w:val="40"/>
        </w:rPr>
      </w:pPr>
      <w:proofErr w:type="spellStart"/>
      <w:r w:rsidRPr="00D3488B">
        <w:rPr>
          <w:sz w:val="40"/>
          <w:szCs w:val="40"/>
        </w:rPr>
        <w:t>Forløbsplan</w:t>
      </w:r>
      <w:proofErr w:type="spellEnd"/>
      <w:r w:rsidRPr="00D3488B">
        <w:rPr>
          <w:sz w:val="40"/>
          <w:szCs w:val="40"/>
        </w:rPr>
        <w:t xml:space="preserve">: Mad </w:t>
      </w:r>
      <w:proofErr w:type="spellStart"/>
      <w:r w:rsidRPr="00D3488B">
        <w:rPr>
          <w:sz w:val="40"/>
          <w:szCs w:val="40"/>
        </w:rPr>
        <w:t>og</w:t>
      </w:r>
      <w:proofErr w:type="spellEnd"/>
      <w:r w:rsidRPr="00D3488B">
        <w:rPr>
          <w:sz w:val="40"/>
          <w:szCs w:val="40"/>
        </w:rPr>
        <w:t xml:space="preserve"> </w:t>
      </w:r>
      <w:proofErr w:type="spellStart"/>
      <w:r w:rsidRPr="00D3488B">
        <w:rPr>
          <w:sz w:val="40"/>
          <w:szCs w:val="40"/>
        </w:rPr>
        <w:t>mennesker</w:t>
      </w:r>
      <w:proofErr w:type="spellEnd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1695"/>
        <w:gridCol w:w="5098"/>
        <w:gridCol w:w="1240"/>
      </w:tblGrid>
      <w:tr w:rsidR="00D44226" w:rsidRPr="00D3488B" w14:paraId="599EA3E0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6DDE8" w:themeFill="accent5" w:themeFillTint="66"/>
          </w:tcPr>
          <w:p w14:paraId="046676DB" w14:textId="77777777" w:rsidR="00D44226" w:rsidRPr="00D3488B" w:rsidRDefault="00202902">
            <w:pPr>
              <w:rPr>
                <w:b/>
                <w:bCs/>
                <w:sz w:val="18"/>
                <w:szCs w:val="18"/>
              </w:rPr>
            </w:pPr>
            <w:r w:rsidRPr="00D3488B">
              <w:rPr>
                <w:b/>
                <w:bCs/>
                <w:sz w:val="18"/>
                <w:szCs w:val="18"/>
              </w:rPr>
              <w:t>Modul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6DDE8" w:themeFill="accent5" w:themeFillTint="66"/>
          </w:tcPr>
          <w:p w14:paraId="2E91D2F0" w14:textId="77777777" w:rsidR="00D44226" w:rsidRPr="00D3488B" w:rsidRDefault="00202902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3488B">
              <w:rPr>
                <w:b/>
                <w:bCs/>
                <w:sz w:val="18"/>
                <w:szCs w:val="18"/>
              </w:rPr>
              <w:t>Materiale</w:t>
            </w:r>
            <w:proofErr w:type="spellEnd"/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6DDE8" w:themeFill="accent5" w:themeFillTint="66"/>
          </w:tcPr>
          <w:p w14:paraId="6F3CF6BF" w14:textId="77777777" w:rsidR="00D44226" w:rsidRPr="00D3488B" w:rsidRDefault="00202902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D3488B">
              <w:rPr>
                <w:b/>
                <w:bCs/>
                <w:sz w:val="18"/>
                <w:szCs w:val="18"/>
              </w:rPr>
              <w:t>Aktiviteter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B6DDE8" w:themeFill="accent5" w:themeFillTint="66"/>
          </w:tcPr>
          <w:p w14:paraId="0ABDDE59" w14:textId="77777777" w:rsidR="00D44226" w:rsidRPr="00D3488B" w:rsidRDefault="00202902">
            <w:pPr>
              <w:rPr>
                <w:b/>
                <w:bCs/>
                <w:sz w:val="18"/>
                <w:szCs w:val="18"/>
              </w:rPr>
            </w:pPr>
            <w:r w:rsidRPr="00D3488B">
              <w:rPr>
                <w:b/>
                <w:bCs/>
                <w:sz w:val="18"/>
                <w:szCs w:val="18"/>
              </w:rPr>
              <w:t>Lektie</w:t>
            </w:r>
          </w:p>
        </w:tc>
      </w:tr>
      <w:tr w:rsidR="00D44226" w:rsidRPr="00D3488B" w14:paraId="29A5C1D5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380E1D3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1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103EED" w14:textId="23E56EA1" w:rsidR="00D44226" w:rsidRPr="00D3488B" w:rsidRDefault="00202902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Talemåder.docx</w:t>
            </w:r>
            <w:r w:rsidR="00E85D42" w:rsidRPr="00D3488B">
              <w:rPr>
                <w:sz w:val="18"/>
                <w:szCs w:val="18"/>
                <w:lang w:val="da-DK"/>
              </w:rPr>
              <w:t xml:space="preserve"> (bearbejdet fra bogen ”Livretter”)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2BF68C3" w14:textId="1015ECFC" w:rsidR="00D44226" w:rsidRPr="00D3488B" w:rsidRDefault="009D7D2B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Nyt forløb om mad i litteraturen.</w:t>
            </w:r>
            <w:r w:rsidRPr="00D3488B">
              <w:rPr>
                <w:sz w:val="18"/>
                <w:szCs w:val="18"/>
                <w:lang w:val="da-DK"/>
              </w:rPr>
              <w:br/>
              <w:t>0. Hvilke tekster har vi læst, hvor der indgår mad? på tavlen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0a. Brainstorm: Hvorfor skriver </w:t>
            </w:r>
            <w:proofErr w:type="spellStart"/>
            <w:r w:rsidRPr="00D3488B">
              <w:rPr>
                <w:sz w:val="18"/>
                <w:szCs w:val="18"/>
                <w:lang w:val="da-DK"/>
              </w:rPr>
              <w:t>forf</w:t>
            </w:r>
            <w:proofErr w:type="spellEnd"/>
            <w:r w:rsidRPr="00D3488B">
              <w:rPr>
                <w:sz w:val="18"/>
                <w:szCs w:val="18"/>
                <w:lang w:val="da-DK"/>
              </w:rPr>
              <w:t>. om mad?</w:t>
            </w:r>
            <w:r w:rsidRPr="00D3488B">
              <w:rPr>
                <w:sz w:val="18"/>
                <w:szCs w:val="18"/>
                <w:lang w:val="da-DK"/>
              </w:rPr>
              <w:br/>
              <w:t>1. Skriveøvelse: Hvad er din livret? Hvad spiste du til aftensmad i går (søn), i lørdags og i fredags?</w:t>
            </w:r>
            <w:r w:rsidRPr="00D3488B">
              <w:rPr>
                <w:sz w:val="18"/>
                <w:szCs w:val="18"/>
                <w:lang w:val="da-DK"/>
              </w:rPr>
              <w:br/>
              <w:t>2. Byt tekst med din sidemakker og lav en analyse: Hvad siger det om ham/hende og familien? Er vedkommende moderne eller traditionel? Hvilke værdier er vigtige for personen, hvad angår mad?</w:t>
            </w:r>
            <w:r w:rsidRPr="00D3488B">
              <w:rPr>
                <w:sz w:val="18"/>
                <w:szCs w:val="18"/>
                <w:lang w:val="da-DK"/>
              </w:rPr>
              <w:br/>
              <w:t>3. Hvis du var en frugt, hvad ville du så være? Skriv ned. (3 min.)</w:t>
            </w:r>
            <w:r w:rsidRPr="00D3488B">
              <w:rPr>
                <w:sz w:val="18"/>
                <w:szCs w:val="18"/>
                <w:lang w:val="da-DK"/>
              </w:rPr>
              <w:br/>
              <w:t>4. Talemåder. Quiz i grupper.</w:t>
            </w:r>
            <w:r w:rsidR="006D742F" w:rsidRPr="00D3488B">
              <w:rPr>
                <w:sz w:val="18"/>
                <w:szCs w:val="18"/>
                <w:lang w:val="da-DK"/>
              </w:rPr>
              <w:t xml:space="preserve"> (Print opgavearket talemåder</w:t>
            </w:r>
            <w:r w:rsidR="00782FB9" w:rsidRPr="00D3488B">
              <w:rPr>
                <w:sz w:val="18"/>
                <w:szCs w:val="18"/>
                <w:lang w:val="da-DK"/>
              </w:rPr>
              <w:t>, så der er nok til hver gruppe. De skal på tid skrive betydningen af talemåden.)</w:t>
            </w:r>
            <w:r w:rsidR="00782FB9" w:rsidRPr="00D3488B">
              <w:rPr>
                <w:sz w:val="18"/>
                <w:szCs w:val="18"/>
                <w:lang w:val="da-DK"/>
              </w:rPr>
              <w:br/>
              <w:t>4a. Opsamling: Hvorfor bruger vi mad i talemåder?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5. Anden runde quiz: Find talemåder, hvor følgende ord indgår: kartoffel, suppe, frugt, kål, banan, citronen, kage, kød, blommen, salt. </w:t>
            </w:r>
            <w:r w:rsidR="00782FB9" w:rsidRPr="00D3488B">
              <w:rPr>
                <w:sz w:val="18"/>
                <w:szCs w:val="18"/>
                <w:lang w:val="da-DK"/>
              </w:rPr>
              <w:br/>
            </w:r>
            <w:r w:rsidRPr="00D3488B">
              <w:rPr>
                <w:sz w:val="18"/>
                <w:szCs w:val="18"/>
                <w:lang w:val="da-DK"/>
              </w:rPr>
              <w:t>Eks: Du er en heldig kartoffel.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A09E912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4FA9F6B9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183AFE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2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E979089" w14:textId="5722AD2A" w:rsidR="00D44226" w:rsidRPr="00D3488B" w:rsidRDefault="34941BB2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 xml:space="preserve">Det hellige måltid, uddrag af Karl Ove </w:t>
            </w:r>
            <w:proofErr w:type="spellStart"/>
            <w:r w:rsidRPr="00D3488B">
              <w:rPr>
                <w:sz w:val="18"/>
                <w:szCs w:val="18"/>
                <w:lang w:val="da-DK"/>
              </w:rPr>
              <w:t>Knausgaard</w:t>
            </w:r>
            <w:proofErr w:type="spellEnd"/>
            <w:r w:rsidRPr="00D3488B">
              <w:rPr>
                <w:sz w:val="18"/>
                <w:szCs w:val="18"/>
                <w:lang w:val="da-DK"/>
              </w:rPr>
              <w:t>: Natskolen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204255E" w14:textId="5CB4F4FB" w:rsidR="00D44226" w:rsidRPr="00D3488B" w:rsidRDefault="00F14439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1. Uddrag af Natskolen af Karl Ove Knausgård. Højtlæsning, der starter fra "Leo spiste..."</w:t>
            </w:r>
            <w:r w:rsidR="000F1848" w:rsidRPr="00D3488B">
              <w:rPr>
                <w:sz w:val="18"/>
                <w:szCs w:val="18"/>
                <w:lang w:val="da-DK"/>
              </w:rPr>
              <w:t xml:space="preserve"> s. 436 i </w:t>
            </w:r>
            <w:proofErr w:type="spellStart"/>
            <w:r w:rsidR="000F1848" w:rsidRPr="00D3488B">
              <w:rPr>
                <w:sz w:val="18"/>
                <w:szCs w:val="18"/>
                <w:lang w:val="da-DK"/>
              </w:rPr>
              <w:t>Mofibos</w:t>
            </w:r>
            <w:proofErr w:type="spellEnd"/>
            <w:r w:rsidR="000F1848" w:rsidRPr="00D3488B">
              <w:rPr>
                <w:sz w:val="18"/>
                <w:szCs w:val="18"/>
                <w:lang w:val="da-DK"/>
              </w:rPr>
              <w:t xml:space="preserve"> version af værket.</w:t>
            </w:r>
            <w:r w:rsidRPr="00D3488B">
              <w:rPr>
                <w:sz w:val="18"/>
                <w:szCs w:val="18"/>
                <w:lang w:val="da-DK"/>
              </w:rPr>
              <w:br/>
              <w:t>a. Hvordan oplever barnet Leo isen?</w:t>
            </w:r>
            <w:r w:rsidRPr="00D3488B">
              <w:rPr>
                <w:sz w:val="18"/>
                <w:szCs w:val="18"/>
                <w:lang w:val="da-DK"/>
              </w:rPr>
              <w:br/>
              <w:t>b. Hvilken udvikling er der sket med jeget? Underbyg din pointe med et citat.</w:t>
            </w:r>
            <w:r w:rsidRPr="00D3488B">
              <w:rPr>
                <w:sz w:val="18"/>
                <w:szCs w:val="18"/>
                <w:lang w:val="da-DK"/>
              </w:rPr>
              <w:br/>
              <w:t>c. Hvad er jegets forhold til mad? Kan forholdet til mad overføres til jegets forhold til andre aspekter i livet?</w:t>
            </w:r>
            <w:r w:rsidRPr="00D3488B">
              <w:rPr>
                <w:sz w:val="18"/>
                <w:szCs w:val="18"/>
                <w:lang w:val="da-DK"/>
              </w:rPr>
              <w:br/>
              <w:t>d. Hvad har du fået ud af at læse teksten?</w:t>
            </w:r>
            <w:r w:rsidRPr="00D3488B">
              <w:rPr>
                <w:sz w:val="18"/>
                <w:szCs w:val="18"/>
                <w:lang w:val="da-DK"/>
              </w:rPr>
              <w:br/>
              <w:t>2. Skriveøvelse om et måltid.</w:t>
            </w:r>
            <w:r w:rsidRPr="00D3488B">
              <w:rPr>
                <w:sz w:val="18"/>
                <w:szCs w:val="18"/>
                <w:lang w:val="da-DK"/>
              </w:rPr>
              <w:br/>
              <w:t>- Skriv 6-8 linjer om et måltid, hvor noget sker ml. nogle personer. Inkludér en sansebeskrivelse og et underliggende følelsesmæssigt lag (dvs. at maden bruges til at beskrive stemning og relation).</w:t>
            </w:r>
            <w:r w:rsidRPr="00D3488B">
              <w:rPr>
                <w:sz w:val="18"/>
                <w:szCs w:val="18"/>
                <w:lang w:val="da-DK"/>
              </w:rPr>
              <w:br/>
              <w:t>3. Opsamling på lektie</w:t>
            </w:r>
            <w:r w:rsidRPr="00D3488B">
              <w:rPr>
                <w:sz w:val="18"/>
                <w:szCs w:val="18"/>
                <w:lang w:val="da-DK"/>
              </w:rPr>
              <w:br/>
              <w:t>å. Hvilken rolle har maden i de forskellige religioner, der opridses til at starte med?</w:t>
            </w:r>
            <w:r w:rsidRPr="00D3488B">
              <w:rPr>
                <w:sz w:val="18"/>
                <w:szCs w:val="18"/>
                <w:lang w:val="da-DK"/>
              </w:rPr>
              <w:br/>
              <w:t>a. Hvilke to forståelser af "hellig" opridses?</w:t>
            </w:r>
            <w:r w:rsidRPr="00D3488B">
              <w:rPr>
                <w:sz w:val="18"/>
                <w:szCs w:val="18"/>
                <w:lang w:val="da-DK"/>
              </w:rPr>
              <w:br/>
              <w:t>b. Hvilken påstand ser vi i Information?</w:t>
            </w:r>
            <w:r w:rsidRPr="00D3488B">
              <w:rPr>
                <w:sz w:val="18"/>
                <w:szCs w:val="18"/>
                <w:lang w:val="da-DK"/>
              </w:rPr>
              <w:br/>
              <w:t>c. Hvilken påstand er der i Kristeligt dagblad?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1CA9E33" w14:textId="6F642EA2" w:rsidR="00D44226" w:rsidRPr="00D3488B" w:rsidRDefault="00202902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Læs Det hellige måltid</w:t>
            </w:r>
            <w:r w:rsidR="00F14439" w:rsidRPr="00D3488B">
              <w:rPr>
                <w:sz w:val="18"/>
                <w:szCs w:val="18"/>
                <w:lang w:val="da-DK"/>
              </w:rPr>
              <w:t xml:space="preserve"> (kapitel i bogen ”Livretter”)</w:t>
            </w:r>
          </w:p>
        </w:tc>
      </w:tr>
      <w:tr w:rsidR="00D44226" w:rsidRPr="00D3488B" w14:paraId="4EFC6A83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3114929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3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5068B55" w14:textId="77777777" w:rsidR="00D44226" w:rsidRPr="00D3488B" w:rsidRDefault="00202902">
            <w:pPr>
              <w:rPr>
                <w:sz w:val="18"/>
                <w:szCs w:val="18"/>
              </w:rPr>
            </w:pPr>
            <w:proofErr w:type="spellStart"/>
            <w:r w:rsidRPr="00D3488B">
              <w:rPr>
                <w:sz w:val="18"/>
                <w:szCs w:val="18"/>
              </w:rPr>
              <w:t>Agerhønen</w:t>
            </w:r>
            <w:proofErr w:type="spellEnd"/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7CAE38" w14:textId="7A8F7029" w:rsidR="00D44226" w:rsidRPr="00D3488B" w:rsidRDefault="00643346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Brug AI til at få svar på:</w:t>
            </w:r>
            <w:r w:rsidRPr="00D3488B">
              <w:rPr>
                <w:sz w:val="18"/>
                <w:szCs w:val="18"/>
                <w:lang w:val="da-DK"/>
              </w:rPr>
              <w:br/>
              <w:t>1. Hvem er Martin A. Hansen (kort)?</w:t>
            </w:r>
            <w:r w:rsidRPr="00D3488B">
              <w:rPr>
                <w:sz w:val="18"/>
                <w:szCs w:val="18"/>
                <w:lang w:val="da-DK"/>
              </w:rPr>
              <w:br/>
              <w:t>2. Hvem skriver han om i sine tekster?</w:t>
            </w:r>
            <w:r w:rsidRPr="00D3488B">
              <w:rPr>
                <w:sz w:val="18"/>
                <w:szCs w:val="18"/>
                <w:lang w:val="da-DK"/>
              </w:rPr>
              <w:br/>
              <w:t>3. Hvordan skriver han?</w:t>
            </w:r>
            <w:r w:rsidRPr="00D3488B">
              <w:rPr>
                <w:sz w:val="18"/>
                <w:szCs w:val="18"/>
                <w:lang w:val="da-DK"/>
              </w:rPr>
              <w:br/>
              <w:t>4. Find dernæst selv et tekstcitat eller et forhold i teksten, der underbygger punkt 2 og 3.</w:t>
            </w:r>
            <w:r w:rsidRPr="00D3488B">
              <w:rPr>
                <w:sz w:val="18"/>
                <w:szCs w:val="18"/>
                <w:lang w:val="da-DK"/>
              </w:rPr>
              <w:br/>
            </w:r>
            <w:r w:rsidRPr="00D3488B">
              <w:rPr>
                <w:sz w:val="18"/>
                <w:szCs w:val="18"/>
                <w:lang w:val="da-DK"/>
              </w:rPr>
              <w:br/>
            </w:r>
            <w:r w:rsidRPr="00D3488B">
              <w:rPr>
                <w:sz w:val="18"/>
                <w:szCs w:val="18"/>
                <w:lang w:val="da-DK"/>
              </w:rPr>
              <w:lastRenderedPageBreak/>
              <w:t>Spørgsmål til novellen:</w:t>
            </w:r>
            <w:r w:rsidRPr="00D3488B">
              <w:rPr>
                <w:sz w:val="18"/>
                <w:szCs w:val="18"/>
                <w:lang w:val="da-DK"/>
              </w:rPr>
              <w:br/>
              <w:t>1. Hvem hører vi om i huset i historien, og hvad er deres situation?</w:t>
            </w:r>
            <w:r w:rsidRPr="00D3488B">
              <w:rPr>
                <w:sz w:val="18"/>
                <w:szCs w:val="18"/>
                <w:lang w:val="da-DK"/>
              </w:rPr>
              <w:br/>
              <w:t>2. Hvilken fortællertype er der i novellen, og hvilken virkning giver det? Underbyg det med et citat.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3. Når dyr eller ting taler i eventyr og fabler, så kalder man </w:t>
            </w:r>
            <w:proofErr w:type="gramStart"/>
            <w:r w:rsidRPr="00D3488B">
              <w:rPr>
                <w:sz w:val="18"/>
                <w:szCs w:val="18"/>
                <w:lang w:val="da-DK"/>
              </w:rPr>
              <w:t>det besjæling</w:t>
            </w:r>
            <w:proofErr w:type="gramEnd"/>
            <w:r w:rsidRPr="00D3488B">
              <w:rPr>
                <w:sz w:val="18"/>
                <w:szCs w:val="18"/>
                <w:lang w:val="da-DK"/>
              </w:rPr>
              <w:t>. I Tom Kristensens Den syngende busk (1949) er busken besjælet og kan synge. Betegnelsen personifikation bliver brugt om abstrakte begreber, der gøres levende. Det ses f.eks. i Per Højholts Intethedens grimasser (1972). Giv eksempler på besjæling eller personifikation i teksten?</w:t>
            </w:r>
            <w:r w:rsidRPr="00D3488B">
              <w:rPr>
                <w:sz w:val="18"/>
                <w:szCs w:val="18"/>
                <w:lang w:val="da-DK"/>
              </w:rPr>
              <w:br/>
              <w:t>4. Find beskrivelsen af agerhønen. Hvad er agerhønen symbol på?</w:t>
            </w:r>
            <w:r w:rsidRPr="00D3488B">
              <w:rPr>
                <w:sz w:val="18"/>
                <w:szCs w:val="18"/>
                <w:lang w:val="da-DK"/>
              </w:rPr>
              <w:br/>
              <w:t>5. Tænk på de to forskellige forståelser af hellig, vi havde på tavlen i går. Kan I knytte et af begreberne til agerhønen? Giv et tekstcitat som belæg.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E67AC6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lastRenderedPageBreak/>
              <w:t>-</w:t>
            </w:r>
          </w:p>
        </w:tc>
      </w:tr>
      <w:tr w:rsidR="00D44226" w:rsidRPr="00D3488B" w14:paraId="04CEF849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D63451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4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596ADC" w14:textId="77777777" w:rsidR="00D44226" w:rsidRPr="00D3488B" w:rsidRDefault="00202902">
            <w:pPr>
              <w:rPr>
                <w:sz w:val="18"/>
                <w:szCs w:val="18"/>
              </w:rPr>
            </w:pPr>
            <w:proofErr w:type="spellStart"/>
            <w:r w:rsidRPr="00D3488B">
              <w:rPr>
                <w:sz w:val="18"/>
                <w:szCs w:val="18"/>
              </w:rPr>
              <w:t>Danskaflevering</w:t>
            </w:r>
            <w:proofErr w:type="spellEnd"/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EA7D872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1. </w:t>
            </w:r>
            <w:proofErr w:type="spellStart"/>
            <w:r w:rsidRPr="00D3488B">
              <w:rPr>
                <w:sz w:val="18"/>
                <w:szCs w:val="18"/>
              </w:rPr>
              <w:t>Selvstændigt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skriftligt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arbejde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BBD13F9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78684082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5D37FB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5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7E81E93" w14:textId="13BE2D31" w:rsidR="00D44226" w:rsidRPr="00D3488B" w:rsidRDefault="00202902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Holberg Epistel 91</w:t>
            </w:r>
            <w:r w:rsidR="00CE6D17" w:rsidRPr="00D3488B">
              <w:rPr>
                <w:sz w:val="18"/>
                <w:szCs w:val="18"/>
                <w:lang w:val="da-DK"/>
              </w:rPr>
              <w:br/>
              <w:t>Opgaver</w:t>
            </w:r>
            <w:r w:rsidR="008F09E6" w:rsidRPr="00D3488B">
              <w:rPr>
                <w:sz w:val="18"/>
                <w:szCs w:val="18"/>
                <w:lang w:val="da-DK"/>
              </w:rPr>
              <w:t xml:space="preserve"> </w:t>
            </w:r>
            <w:r w:rsidR="00CE6D17" w:rsidRPr="00D3488B">
              <w:rPr>
                <w:sz w:val="18"/>
                <w:szCs w:val="18"/>
                <w:lang w:val="da-DK"/>
              </w:rPr>
              <w:t xml:space="preserve">til </w:t>
            </w:r>
            <w:r w:rsidR="008F09E6" w:rsidRPr="00D3488B">
              <w:rPr>
                <w:sz w:val="18"/>
                <w:szCs w:val="18"/>
                <w:lang w:val="da-DK"/>
              </w:rPr>
              <w:t xml:space="preserve">Holbergs </w:t>
            </w:r>
            <w:r w:rsidR="00CE6D17" w:rsidRPr="00D3488B">
              <w:rPr>
                <w:sz w:val="18"/>
                <w:szCs w:val="18"/>
                <w:lang w:val="da-DK"/>
              </w:rPr>
              <w:t>epistel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464D70" w14:textId="41CF6140" w:rsidR="00D44226" w:rsidRPr="00D3488B" w:rsidRDefault="00CE6D17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1. Lille hyggeøvelse efter ferien</w:t>
            </w:r>
            <w:r w:rsidRPr="00D3488B">
              <w:rPr>
                <w:sz w:val="18"/>
                <w:szCs w:val="18"/>
                <w:lang w:val="da-DK"/>
              </w:rPr>
              <w:br/>
              <w:t>2. Læse Holbergs epistel</w:t>
            </w:r>
            <w:r w:rsidRPr="00D3488B">
              <w:rPr>
                <w:sz w:val="18"/>
                <w:szCs w:val="18"/>
                <w:lang w:val="da-DK"/>
              </w:rPr>
              <w:br/>
              <w:t>3. Opgaver til epistel</w:t>
            </w:r>
            <w:r w:rsidRPr="00D3488B">
              <w:rPr>
                <w:sz w:val="18"/>
                <w:szCs w:val="18"/>
                <w:lang w:val="da-DK"/>
              </w:rPr>
              <w:br/>
              <w:t>4. Skrive egen epistel om energidrikke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5. </w:t>
            </w:r>
            <w:proofErr w:type="spellStart"/>
            <w:r w:rsidRPr="00D3488B">
              <w:rPr>
                <w:sz w:val="18"/>
                <w:szCs w:val="18"/>
              </w:rPr>
              <w:t>Læse</w:t>
            </w:r>
            <w:proofErr w:type="spellEnd"/>
            <w:r w:rsidRPr="00D3488B">
              <w:rPr>
                <w:sz w:val="18"/>
                <w:szCs w:val="18"/>
              </w:rPr>
              <w:t xml:space="preserve"> op i </w:t>
            </w:r>
            <w:proofErr w:type="spellStart"/>
            <w:r w:rsidRPr="00D3488B">
              <w:rPr>
                <w:sz w:val="18"/>
                <w:szCs w:val="18"/>
              </w:rPr>
              <w:t>gruppe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E14808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7B7120B4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F210384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6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9152F7" w14:textId="484DA433" w:rsidR="00D44226" w:rsidRPr="00D3488B" w:rsidRDefault="00CE64E4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Korsgaard: </w:t>
            </w:r>
            <w:proofErr w:type="spellStart"/>
            <w:r w:rsidRPr="00D3488B">
              <w:rPr>
                <w:sz w:val="18"/>
                <w:szCs w:val="18"/>
              </w:rPr>
              <w:t>Vintermedister</w:t>
            </w:r>
            <w:proofErr w:type="spellEnd"/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4F858A" w14:textId="43B40019" w:rsidR="00D44226" w:rsidRPr="00D3488B" w:rsidRDefault="00CE64E4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1. Vi læser novellen sammen.</w:t>
            </w:r>
            <w:r w:rsidRPr="00D3488B">
              <w:rPr>
                <w:sz w:val="18"/>
                <w:szCs w:val="18"/>
                <w:lang w:val="da-DK"/>
              </w:rPr>
              <w:br/>
              <w:t>2. Hvad har du fået ud af at læse novellen?</w:t>
            </w:r>
            <w:r w:rsidRPr="00D3488B">
              <w:rPr>
                <w:sz w:val="18"/>
                <w:szCs w:val="18"/>
                <w:lang w:val="da-DK"/>
              </w:rPr>
              <w:br/>
              <w:t>3. Opgaver til novellen i grupper a 3-4 elever</w:t>
            </w:r>
            <w:r w:rsidRPr="00D3488B">
              <w:rPr>
                <w:sz w:val="18"/>
                <w:szCs w:val="18"/>
                <w:lang w:val="da-DK"/>
              </w:rPr>
              <w:br/>
              <w:t>a. Forklar novellens handling på 3-5 linjer.</w:t>
            </w:r>
            <w:r w:rsidRPr="00D3488B">
              <w:rPr>
                <w:sz w:val="18"/>
                <w:szCs w:val="18"/>
                <w:lang w:val="da-DK"/>
              </w:rPr>
              <w:br/>
              <w:t>b. Hvilken fortællertype er der i novellen? Giv et eksempel, der viser det og vurdér virkningen.</w:t>
            </w:r>
            <w:r w:rsidRPr="00D3488B">
              <w:rPr>
                <w:sz w:val="18"/>
                <w:szCs w:val="18"/>
                <w:lang w:val="da-DK"/>
              </w:rPr>
              <w:br/>
              <w:t>c. Hvilke personer optræder? Karakterisér de to vigtigste personer.</w:t>
            </w:r>
            <w:r w:rsidRPr="00D3488B">
              <w:rPr>
                <w:sz w:val="18"/>
                <w:szCs w:val="18"/>
                <w:lang w:val="da-DK"/>
              </w:rPr>
              <w:br/>
              <w:t>d. Hvordan er deres relation? Giv eksempler, der underbygger.</w:t>
            </w:r>
            <w:r w:rsidRPr="00D3488B">
              <w:rPr>
                <w:sz w:val="18"/>
                <w:szCs w:val="18"/>
                <w:lang w:val="da-DK"/>
              </w:rPr>
              <w:br/>
              <w:t>e. Hvordan fremstilles deres relation, dvs. hvordan ved vi, hvordan de har det med hinanden? (Er det i kraft af deres handlinger, hans tanker etc.).</w:t>
            </w:r>
            <w:r w:rsidRPr="00D3488B">
              <w:rPr>
                <w:sz w:val="18"/>
                <w:szCs w:val="18"/>
                <w:lang w:val="da-DK"/>
              </w:rPr>
              <w:br/>
              <w:t>f. Hvordan ses socialklasse hos personerne i kraft af ting, vaner og forbrugsvarer (fx mad og pyntegenstande). Giv et eksempel. Hvilken virkning giver det?</w:t>
            </w:r>
            <w:r w:rsidRPr="00D3488B">
              <w:rPr>
                <w:sz w:val="18"/>
                <w:szCs w:val="18"/>
                <w:lang w:val="da-DK"/>
              </w:rPr>
              <w:br/>
              <w:t>g. Novellen indgår i en novellesamling, der hedder SKAM. Hvordan kan det tema ses i novellen?</w:t>
            </w:r>
            <w:r w:rsidRPr="00D3488B">
              <w:rPr>
                <w:sz w:val="18"/>
                <w:szCs w:val="18"/>
                <w:lang w:val="da-DK"/>
              </w:rPr>
              <w:br/>
              <w:t>4. Opsamling hvor hver gruppe står for at svare på et spørgsmål.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FA2A7E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6AE90355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C04F2D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7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89F8D53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Karen Blixen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E3C050" w14:textId="2B1BA541" w:rsidR="00D44226" w:rsidRPr="00D3488B" w:rsidRDefault="00202902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1. Introduktion til forfatter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2. </w:t>
            </w:r>
            <w:r w:rsidR="00E6795A" w:rsidRPr="00D3488B">
              <w:rPr>
                <w:sz w:val="18"/>
                <w:szCs w:val="18"/>
                <w:lang w:val="da-DK"/>
              </w:rPr>
              <w:t>Vi ser ”Øgendahl og de store forfattere”</w:t>
            </w:r>
            <w:r w:rsidR="005317E0" w:rsidRPr="00D3488B">
              <w:rPr>
                <w:sz w:val="18"/>
                <w:szCs w:val="18"/>
                <w:lang w:val="da-DK"/>
              </w:rPr>
              <w:t xml:space="preserve"> </w:t>
            </w:r>
            <w:hyperlink r:id="rId6" w:history="1">
              <w:proofErr w:type="spellStart"/>
              <w:r w:rsidR="005317E0" w:rsidRPr="00D3488B">
                <w:rPr>
                  <w:rStyle w:val="Hyperlink"/>
                  <w:sz w:val="18"/>
                  <w:szCs w:val="18"/>
                  <w:lang w:val="da-DK"/>
                </w:rPr>
                <w:t>mitcfu</w:t>
              </w:r>
              <w:proofErr w:type="spellEnd"/>
              <w:r w:rsidR="005317E0" w:rsidRPr="00D3488B">
                <w:rPr>
                  <w:rStyle w:val="Hyperlink"/>
                  <w:sz w:val="18"/>
                  <w:szCs w:val="18"/>
                  <w:lang w:val="da-DK"/>
                </w:rPr>
                <w:t xml:space="preserve"> - Karen Blixen </w:t>
              </w:r>
              <w:proofErr w:type="gramStart"/>
              <w:r w:rsidR="005317E0" w:rsidRPr="00D3488B">
                <w:rPr>
                  <w:rStyle w:val="Hyperlink"/>
                  <w:sz w:val="18"/>
                  <w:szCs w:val="18"/>
                  <w:lang w:val="da-DK"/>
                </w:rPr>
                <w:t>( 6</w:t>
              </w:r>
              <w:proofErr w:type="gramEnd"/>
              <w:r w:rsidR="005317E0" w:rsidRPr="00D3488B">
                <w:rPr>
                  <w:rStyle w:val="Hyperlink"/>
                  <w:sz w:val="18"/>
                  <w:szCs w:val="18"/>
                  <w:lang w:val="da-DK"/>
                </w:rPr>
                <w:t xml:space="preserve"> )</w:t>
              </w:r>
            </w:hyperlink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37AFA41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21DF31C3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5163CE5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8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C4411F4" w14:textId="61192A93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Den </w:t>
            </w:r>
            <w:proofErr w:type="spellStart"/>
            <w:r w:rsidRPr="00D3488B">
              <w:rPr>
                <w:sz w:val="18"/>
                <w:szCs w:val="18"/>
              </w:rPr>
              <w:t>afrikanske</w:t>
            </w:r>
            <w:proofErr w:type="spellEnd"/>
            <w:r w:rsidRPr="00D3488B">
              <w:rPr>
                <w:sz w:val="18"/>
                <w:szCs w:val="18"/>
              </w:rPr>
              <w:t xml:space="preserve"> farm</w:t>
            </w:r>
            <w:r w:rsidR="008249B5" w:rsidRPr="00D3488B">
              <w:rPr>
                <w:sz w:val="18"/>
                <w:szCs w:val="18"/>
              </w:rPr>
              <w:t xml:space="preserve"> (</w:t>
            </w:r>
            <w:proofErr w:type="spellStart"/>
            <w:r w:rsidR="008249B5" w:rsidRPr="00D3488B">
              <w:rPr>
                <w:sz w:val="18"/>
                <w:szCs w:val="18"/>
              </w:rPr>
              <w:t>uddrag</w:t>
            </w:r>
            <w:proofErr w:type="spellEnd"/>
            <w:r w:rsidR="008249B5" w:rsidRPr="00D3488B">
              <w:rPr>
                <w:sz w:val="18"/>
                <w:szCs w:val="18"/>
              </w:rPr>
              <w:t>)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0548A4" w14:textId="488C162A" w:rsidR="00D44226" w:rsidRPr="00D3488B" w:rsidRDefault="008249B5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  <w:lang w:val="da-DK"/>
              </w:rPr>
              <w:t>1. Hvad lærte vi om Karen Blixens skrivestil i programmet "Øgendahl og de store forfattere"?</w:t>
            </w:r>
            <w:r w:rsidRPr="00D3488B">
              <w:rPr>
                <w:sz w:val="18"/>
                <w:szCs w:val="18"/>
                <w:lang w:val="da-DK"/>
              </w:rPr>
              <w:br/>
              <w:t>2. Vi ser resten.</w:t>
            </w:r>
            <w:r w:rsidRPr="00D3488B">
              <w:rPr>
                <w:sz w:val="18"/>
                <w:szCs w:val="18"/>
                <w:lang w:val="da-DK"/>
              </w:rPr>
              <w:br/>
            </w:r>
            <w:r w:rsidRPr="00D3488B">
              <w:rPr>
                <w:sz w:val="18"/>
                <w:szCs w:val="18"/>
                <w:lang w:val="da-DK"/>
              </w:rPr>
              <w:lastRenderedPageBreak/>
              <w:t>3. Vi læser et uddrag af "Den afrikanske farm"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4. </w:t>
            </w:r>
            <w:proofErr w:type="spellStart"/>
            <w:r w:rsidRPr="00D3488B">
              <w:rPr>
                <w:sz w:val="18"/>
                <w:szCs w:val="18"/>
              </w:rPr>
              <w:t>Opgaver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til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uddraget</w:t>
            </w:r>
            <w:proofErr w:type="spellEnd"/>
            <w:r w:rsidRPr="00D3488B">
              <w:rPr>
                <w:sz w:val="18"/>
                <w:szCs w:val="18"/>
              </w:rPr>
              <w:t>.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D8BB85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lastRenderedPageBreak/>
              <w:t>-</w:t>
            </w:r>
          </w:p>
        </w:tc>
      </w:tr>
      <w:tr w:rsidR="00D44226" w:rsidRPr="00D3488B" w14:paraId="49D8C890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3CB8C2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9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49AE874" w14:textId="77777777" w:rsidR="00D44226" w:rsidRPr="00D3488B" w:rsidRDefault="00202902">
            <w:pPr>
              <w:rPr>
                <w:sz w:val="18"/>
                <w:szCs w:val="18"/>
              </w:rPr>
            </w:pPr>
            <w:proofErr w:type="spellStart"/>
            <w:r w:rsidRPr="00D3488B">
              <w:rPr>
                <w:sz w:val="18"/>
                <w:szCs w:val="18"/>
              </w:rPr>
              <w:t>Skriftlig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opgave</w:t>
            </w:r>
            <w:proofErr w:type="spellEnd"/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40070A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1. </w:t>
            </w:r>
            <w:proofErr w:type="spellStart"/>
            <w:r w:rsidRPr="00D3488B">
              <w:rPr>
                <w:sz w:val="18"/>
                <w:szCs w:val="18"/>
              </w:rPr>
              <w:t>Arbejde</w:t>
            </w:r>
            <w:proofErr w:type="spellEnd"/>
            <w:r w:rsidRPr="00D3488B">
              <w:rPr>
                <w:sz w:val="18"/>
                <w:szCs w:val="18"/>
              </w:rPr>
              <w:t xml:space="preserve"> med </w:t>
            </w:r>
            <w:proofErr w:type="spellStart"/>
            <w:r w:rsidRPr="00D3488B">
              <w:rPr>
                <w:sz w:val="18"/>
                <w:szCs w:val="18"/>
              </w:rPr>
              <w:t>opgaven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C2E41B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6C38740E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D399FC1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10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9CDBB34" w14:textId="0F155111" w:rsidR="00EF3CEB" w:rsidRPr="00D3488B" w:rsidRDefault="00EF3CEB" w:rsidP="00EF3CEB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Fødevarestyrelsens kostråd.docx</w:t>
            </w:r>
          </w:p>
          <w:p w14:paraId="707357AE" w14:textId="379048F6" w:rsidR="00EF3CEB" w:rsidRPr="00D3488B" w:rsidRDefault="00EF3CEB" w:rsidP="00EF3CEB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Kostråd_pjece.pdf</w:t>
            </w:r>
          </w:p>
          <w:p w14:paraId="1B3E99D4" w14:textId="3812A4B5" w:rsidR="00D44226" w:rsidRPr="00D3488B" w:rsidRDefault="00EF3CEB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Kostraad_plakat_A3_uden_skaeremaerker__webtil2.pd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CB1979" w14:textId="34E6E54E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1. </w:t>
            </w:r>
            <w:proofErr w:type="spellStart"/>
            <w:r w:rsidRPr="00D3488B">
              <w:rPr>
                <w:sz w:val="18"/>
                <w:szCs w:val="18"/>
              </w:rPr>
              <w:t>Arbejde</w:t>
            </w:r>
            <w:proofErr w:type="spellEnd"/>
            <w:r w:rsidRPr="00D3488B">
              <w:rPr>
                <w:sz w:val="18"/>
                <w:szCs w:val="18"/>
              </w:rPr>
              <w:t xml:space="preserve"> med </w:t>
            </w:r>
            <w:proofErr w:type="spellStart"/>
            <w:r w:rsidRPr="00D3488B">
              <w:rPr>
                <w:sz w:val="18"/>
                <w:szCs w:val="18"/>
              </w:rPr>
              <w:t>materialet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D9AC6E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2271CBFF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03BD880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11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B6C6EE3" w14:textId="77777777" w:rsidR="00D44226" w:rsidRPr="00D3488B" w:rsidRDefault="00202902">
            <w:pPr>
              <w:rPr>
                <w:sz w:val="18"/>
                <w:szCs w:val="18"/>
              </w:rPr>
            </w:pPr>
            <w:proofErr w:type="spellStart"/>
            <w:r w:rsidRPr="00D3488B">
              <w:rPr>
                <w:sz w:val="18"/>
                <w:szCs w:val="18"/>
              </w:rPr>
              <w:t>Hyldest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til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hverdagen</w:t>
            </w:r>
            <w:proofErr w:type="spellEnd"/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FF6C632" w14:textId="35B777FC" w:rsidR="00D44226" w:rsidRPr="00D3488B" w:rsidRDefault="00D66869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  <w:lang w:val="da-DK"/>
              </w:rPr>
              <w:t xml:space="preserve">1. Hyldest til hverdagen af Dan </w:t>
            </w:r>
            <w:proofErr w:type="spellStart"/>
            <w:r w:rsidRPr="00D3488B">
              <w:rPr>
                <w:sz w:val="18"/>
                <w:szCs w:val="18"/>
                <w:lang w:val="da-DK"/>
              </w:rPr>
              <w:t>Tùrell</w:t>
            </w:r>
            <w:proofErr w:type="spellEnd"/>
            <w:r w:rsidRPr="00D3488B">
              <w:rPr>
                <w:sz w:val="18"/>
                <w:szCs w:val="18"/>
                <w:lang w:val="da-DK"/>
              </w:rPr>
              <w:br/>
              <w:t>2. Opgaver til digtet</w:t>
            </w:r>
            <w:r w:rsidRPr="00D3488B">
              <w:rPr>
                <w:sz w:val="18"/>
                <w:szCs w:val="18"/>
                <w:lang w:val="da-DK"/>
              </w:rPr>
              <w:br/>
              <w:t>a. Hvad er digtets tid, sted og situation?</w:t>
            </w:r>
            <w:r w:rsidRPr="00D3488B">
              <w:rPr>
                <w:sz w:val="18"/>
                <w:szCs w:val="18"/>
                <w:lang w:val="da-DK"/>
              </w:rPr>
              <w:br/>
              <w:t>b. Hvad handler digtet om?</w:t>
            </w:r>
            <w:r w:rsidRPr="00D3488B">
              <w:rPr>
                <w:sz w:val="18"/>
                <w:szCs w:val="18"/>
                <w:lang w:val="da-DK"/>
              </w:rPr>
              <w:br/>
              <w:t>c. Tegn et semantisk felt for digtet</w:t>
            </w:r>
            <w:r w:rsidRPr="00D3488B">
              <w:rPr>
                <w:sz w:val="18"/>
                <w:szCs w:val="18"/>
                <w:lang w:val="da-DK"/>
              </w:rPr>
              <w:br/>
              <w:t>d. Hvad karakteriserer talen i digtet? Har det karakter af en monolog eller dialog?</w:t>
            </w:r>
            <w:r w:rsidRPr="00D3488B">
              <w:rPr>
                <w:sz w:val="18"/>
                <w:szCs w:val="18"/>
                <w:lang w:val="da-DK"/>
              </w:rPr>
              <w:br/>
              <w:t>e. Undersøg, om digtet indeholder rim, f.eks. enderim eller bogstavrim, og om der er særlige rimmønstre i digtet. Undersøg om digtet er rytmisk opbygget, og om der er tale om en bunden versrytme eller en mere fri.</w:t>
            </w:r>
            <w:r w:rsidRPr="00D3488B">
              <w:rPr>
                <w:sz w:val="18"/>
                <w:szCs w:val="18"/>
                <w:lang w:val="da-DK"/>
              </w:rPr>
              <w:br/>
              <w:t>f. Hvilken rolle spiller mad?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g. Er der gentagelser? </w:t>
            </w:r>
            <w:proofErr w:type="spellStart"/>
            <w:r w:rsidRPr="00D3488B">
              <w:rPr>
                <w:sz w:val="18"/>
                <w:szCs w:val="18"/>
              </w:rPr>
              <w:t>Hvilken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rolle</w:t>
            </w:r>
            <w:proofErr w:type="spellEnd"/>
            <w:r w:rsidRPr="00D3488B">
              <w:rPr>
                <w:sz w:val="18"/>
                <w:szCs w:val="18"/>
              </w:rPr>
              <w:t xml:space="preserve"> spiller de?</w:t>
            </w:r>
            <w:r w:rsidRPr="00D3488B">
              <w:rPr>
                <w:sz w:val="18"/>
                <w:szCs w:val="18"/>
              </w:rPr>
              <w:br/>
              <w:t xml:space="preserve">h. Giv </w:t>
            </w:r>
            <w:proofErr w:type="spellStart"/>
            <w:r w:rsidRPr="00D3488B">
              <w:rPr>
                <w:sz w:val="18"/>
                <w:szCs w:val="18"/>
              </w:rPr>
              <w:t>en</w:t>
            </w:r>
            <w:proofErr w:type="spellEnd"/>
            <w:r w:rsidRPr="00D3488B">
              <w:rPr>
                <w:sz w:val="18"/>
                <w:szCs w:val="18"/>
              </w:rPr>
              <w:t xml:space="preserve"> samlet </w:t>
            </w:r>
            <w:proofErr w:type="spellStart"/>
            <w:r w:rsidRPr="00D3488B">
              <w:rPr>
                <w:sz w:val="18"/>
                <w:szCs w:val="18"/>
              </w:rPr>
              <w:t>fortolkning</w:t>
            </w:r>
            <w:proofErr w:type="spellEnd"/>
            <w:r w:rsidRPr="00D3488B">
              <w:rPr>
                <w:sz w:val="18"/>
                <w:szCs w:val="18"/>
              </w:rPr>
              <w:t>.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EAB25E" w14:textId="192C5077" w:rsidR="00D44226" w:rsidRPr="00D3488B" w:rsidRDefault="00202902">
            <w:pPr>
              <w:rPr>
                <w:sz w:val="18"/>
                <w:szCs w:val="18"/>
                <w:lang w:val="da-DK"/>
              </w:rPr>
            </w:pPr>
            <w:r w:rsidRPr="00D3488B">
              <w:rPr>
                <w:sz w:val="18"/>
                <w:szCs w:val="18"/>
                <w:lang w:val="da-DK"/>
              </w:rPr>
              <w:t>Læs om semantiske felter</w:t>
            </w:r>
            <w:r w:rsidR="00D66869" w:rsidRPr="00D3488B">
              <w:rPr>
                <w:sz w:val="18"/>
                <w:szCs w:val="18"/>
                <w:lang w:val="da-DK"/>
              </w:rPr>
              <w:t xml:space="preserve"> I </w:t>
            </w:r>
            <w:r w:rsidR="00D3488B">
              <w:rPr>
                <w:sz w:val="18"/>
                <w:szCs w:val="18"/>
                <w:lang w:val="da-DK"/>
              </w:rPr>
              <w:t>”</w:t>
            </w:r>
            <w:r w:rsidR="00D66869" w:rsidRPr="00D3488B">
              <w:rPr>
                <w:sz w:val="18"/>
                <w:szCs w:val="18"/>
                <w:lang w:val="da-DK"/>
              </w:rPr>
              <w:t>Håndbog til dansk</w:t>
            </w:r>
            <w:r w:rsidR="00D3488B">
              <w:rPr>
                <w:sz w:val="18"/>
                <w:szCs w:val="18"/>
                <w:lang w:val="da-DK"/>
              </w:rPr>
              <w:t>”</w:t>
            </w:r>
          </w:p>
        </w:tc>
      </w:tr>
      <w:tr w:rsidR="00D44226" w:rsidRPr="00D3488B" w14:paraId="5A112DDB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05B080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14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20FDB96" w14:textId="71C882B6" w:rsidR="00D44226" w:rsidRPr="00D3488B" w:rsidRDefault="000C1032">
            <w:pPr>
              <w:rPr>
                <w:sz w:val="18"/>
                <w:szCs w:val="18"/>
                <w:lang w:val="nn-NO"/>
              </w:rPr>
            </w:pPr>
            <w:r w:rsidRPr="00D3488B">
              <w:rPr>
                <w:sz w:val="18"/>
                <w:szCs w:val="18"/>
                <w:lang w:val="nn-NO"/>
              </w:rPr>
              <w:t>Notatark, Diskursanalyse, Camilla Plum facebookopslag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E40D68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1. </w:t>
            </w:r>
            <w:proofErr w:type="spellStart"/>
            <w:r w:rsidRPr="00D3488B">
              <w:rPr>
                <w:sz w:val="18"/>
                <w:szCs w:val="18"/>
              </w:rPr>
              <w:t>Begrebsarbejde</w:t>
            </w:r>
            <w:proofErr w:type="spellEnd"/>
            <w:r w:rsidRPr="00D3488B">
              <w:rPr>
                <w:sz w:val="18"/>
                <w:szCs w:val="18"/>
              </w:rPr>
              <w:br/>
              <w:t>2. Analyse af tekster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990899C" w14:textId="106288C4" w:rsidR="00D44226" w:rsidRPr="00D3488B" w:rsidRDefault="00E37554">
            <w:pPr>
              <w:rPr>
                <w:sz w:val="18"/>
                <w:szCs w:val="18"/>
              </w:rPr>
            </w:pPr>
            <w:proofErr w:type="spellStart"/>
            <w:r w:rsidRPr="00D3488B">
              <w:rPr>
                <w:sz w:val="18"/>
                <w:szCs w:val="18"/>
              </w:rPr>
              <w:t>Læs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kapitel</w:t>
            </w:r>
            <w:proofErr w:type="spellEnd"/>
            <w:r w:rsidRPr="00D3488B">
              <w:rPr>
                <w:sz w:val="18"/>
                <w:szCs w:val="18"/>
              </w:rPr>
              <w:t xml:space="preserve"> 4.11 i "</w:t>
            </w:r>
            <w:proofErr w:type="spellStart"/>
            <w:r w:rsidRPr="00D3488B">
              <w:rPr>
                <w:sz w:val="18"/>
                <w:szCs w:val="18"/>
              </w:rPr>
              <w:t>Håndbog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til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dansk</w:t>
            </w:r>
            <w:proofErr w:type="spellEnd"/>
            <w:r w:rsidRPr="00D3488B">
              <w:rPr>
                <w:sz w:val="18"/>
                <w:szCs w:val="18"/>
              </w:rPr>
              <w:t xml:space="preserve">" om </w:t>
            </w:r>
            <w:proofErr w:type="spellStart"/>
            <w:r w:rsidRPr="00D3488B">
              <w:rPr>
                <w:sz w:val="18"/>
                <w:szCs w:val="18"/>
              </w:rPr>
              <w:t>diskursanalyse</w:t>
            </w:r>
            <w:proofErr w:type="spellEnd"/>
            <w:r w:rsidRPr="00D3488B">
              <w:rPr>
                <w:sz w:val="18"/>
                <w:szCs w:val="18"/>
              </w:rPr>
              <w:t>. </w:t>
            </w:r>
          </w:p>
        </w:tc>
      </w:tr>
      <w:tr w:rsidR="00D44226" w:rsidRPr="00D3488B" w14:paraId="372F4932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54FBECA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15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AAF382" w14:textId="60C2B07D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Den </w:t>
            </w:r>
            <w:proofErr w:type="spellStart"/>
            <w:r w:rsidRPr="00D3488B">
              <w:rPr>
                <w:sz w:val="18"/>
                <w:szCs w:val="18"/>
              </w:rPr>
              <w:t>dovne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vegetar</w:t>
            </w:r>
            <w:proofErr w:type="spellEnd"/>
            <w:r w:rsidR="00567B32" w:rsidRPr="00D3488B">
              <w:rPr>
                <w:sz w:val="18"/>
                <w:szCs w:val="18"/>
              </w:rPr>
              <w:t xml:space="preserve"> (</w:t>
            </w:r>
            <w:proofErr w:type="spellStart"/>
            <w:r w:rsidR="00567B32" w:rsidRPr="00D3488B">
              <w:rPr>
                <w:sz w:val="18"/>
                <w:szCs w:val="18"/>
              </w:rPr>
              <w:t>opgaveark</w:t>
            </w:r>
            <w:proofErr w:type="spellEnd"/>
            <w:r w:rsidR="00567B32" w:rsidRPr="00D3488B">
              <w:rPr>
                <w:sz w:val="18"/>
                <w:szCs w:val="18"/>
              </w:rPr>
              <w:t>)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6F494B" w14:textId="5417B4E1" w:rsidR="00D44226" w:rsidRPr="00D3488B" w:rsidRDefault="002233A7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  <w:lang w:val="da-DK"/>
              </w:rPr>
              <w:t>1. Vi øver at bruge ordnet.dk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1b. </w:t>
            </w:r>
            <w:proofErr w:type="spellStart"/>
            <w:r w:rsidRPr="00D3488B">
              <w:rPr>
                <w:sz w:val="18"/>
                <w:szCs w:val="18"/>
                <w:lang w:val="da-DK"/>
              </w:rPr>
              <w:t>Opg</w:t>
            </w:r>
            <w:proofErr w:type="spellEnd"/>
            <w:r w:rsidRPr="00D3488B">
              <w:rPr>
                <w:sz w:val="18"/>
                <w:szCs w:val="18"/>
                <w:lang w:val="da-DK"/>
              </w:rPr>
              <w:t>.</w:t>
            </w:r>
            <w:r w:rsidRPr="00D3488B">
              <w:rPr>
                <w:sz w:val="18"/>
                <w:szCs w:val="18"/>
                <w:lang w:val="da-DK"/>
              </w:rPr>
              <w:br/>
              <w:t>a. Hvordan bøjer man "at bede" i præteritum/datid?</w:t>
            </w:r>
            <w:r w:rsidRPr="00D3488B">
              <w:rPr>
                <w:sz w:val="18"/>
                <w:szCs w:val="18"/>
                <w:lang w:val="da-DK"/>
              </w:rPr>
              <w:br/>
              <w:t>b. Hvad er en bede?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c. Forbedr stavningen i denne sætning: Hvad ska jeg gør. Jeg har ikke en </w:t>
            </w:r>
            <w:proofErr w:type="spellStart"/>
            <w:r w:rsidRPr="00D3488B">
              <w:rPr>
                <w:sz w:val="18"/>
                <w:szCs w:val="18"/>
                <w:lang w:val="da-DK"/>
              </w:rPr>
              <w:t>changce</w:t>
            </w:r>
            <w:proofErr w:type="spellEnd"/>
            <w:r w:rsidRPr="00D3488B">
              <w:rPr>
                <w:sz w:val="18"/>
                <w:szCs w:val="18"/>
                <w:lang w:val="da-DK"/>
              </w:rPr>
              <w:t>.</w:t>
            </w:r>
            <w:r w:rsidRPr="00D3488B">
              <w:rPr>
                <w:sz w:val="18"/>
                <w:szCs w:val="18"/>
                <w:lang w:val="da-DK"/>
              </w:rPr>
              <w:br/>
              <w:t xml:space="preserve">d. Forbedr stavningen: En </w:t>
            </w:r>
            <w:proofErr w:type="spellStart"/>
            <w:r w:rsidRPr="00D3488B">
              <w:rPr>
                <w:sz w:val="18"/>
                <w:szCs w:val="18"/>
                <w:lang w:val="da-DK"/>
              </w:rPr>
              <w:t>restorant</w:t>
            </w:r>
            <w:proofErr w:type="spellEnd"/>
            <w:r w:rsidRPr="00D3488B">
              <w:rPr>
                <w:sz w:val="18"/>
                <w:szCs w:val="18"/>
                <w:lang w:val="da-DK"/>
              </w:rPr>
              <w:t xml:space="preserve"> med </w:t>
            </w:r>
            <w:proofErr w:type="spellStart"/>
            <w:r w:rsidRPr="00D3488B">
              <w:rPr>
                <w:sz w:val="18"/>
                <w:szCs w:val="18"/>
                <w:lang w:val="da-DK"/>
              </w:rPr>
              <w:t>majonnæse</w:t>
            </w:r>
            <w:proofErr w:type="spellEnd"/>
            <w:r w:rsidRPr="00D3488B">
              <w:rPr>
                <w:sz w:val="18"/>
                <w:szCs w:val="18"/>
                <w:lang w:val="da-DK"/>
              </w:rPr>
              <w:br/>
            </w:r>
            <w:r w:rsidRPr="00D3488B">
              <w:rPr>
                <w:sz w:val="18"/>
                <w:szCs w:val="18"/>
                <w:lang w:val="da-DK"/>
              </w:rPr>
              <w:br/>
              <w:t>2. Kort opsamling på diskursanalyse</w:t>
            </w:r>
            <w:r w:rsidR="00567B32" w:rsidRPr="00D3488B">
              <w:rPr>
                <w:sz w:val="18"/>
                <w:szCs w:val="18"/>
                <w:lang w:val="da-DK"/>
              </w:rPr>
              <w:t xml:space="preserve"> fra</w:t>
            </w:r>
            <w:r w:rsidRPr="00D3488B">
              <w:rPr>
                <w:sz w:val="18"/>
                <w:szCs w:val="18"/>
                <w:lang w:val="da-DK"/>
              </w:rPr>
              <w:t xml:space="preserve"> før ferien</w:t>
            </w:r>
            <w:r w:rsidRPr="00D3488B">
              <w:rPr>
                <w:sz w:val="18"/>
                <w:szCs w:val="18"/>
                <w:lang w:val="da-DK"/>
              </w:rPr>
              <w:br/>
              <w:t>3. Følger du en influencer, der laver opskrifter, der deler madindhold eller lignende?</w:t>
            </w:r>
            <w:r w:rsidRPr="00D3488B">
              <w:rPr>
                <w:sz w:val="18"/>
                <w:szCs w:val="18"/>
                <w:lang w:val="da-DK"/>
              </w:rPr>
              <w:br/>
            </w:r>
            <w:r w:rsidRPr="00D3488B">
              <w:rPr>
                <w:sz w:val="18"/>
                <w:szCs w:val="18"/>
              </w:rPr>
              <w:t xml:space="preserve">4. </w:t>
            </w:r>
            <w:proofErr w:type="spellStart"/>
            <w:r w:rsidRPr="00D3488B">
              <w:rPr>
                <w:sz w:val="18"/>
                <w:szCs w:val="18"/>
              </w:rPr>
              <w:t>Opgaver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til</w:t>
            </w:r>
            <w:proofErr w:type="spellEnd"/>
            <w:r w:rsidRPr="00D3488B">
              <w:rPr>
                <w:sz w:val="18"/>
                <w:szCs w:val="18"/>
              </w:rPr>
              <w:t xml:space="preserve"> Den </w:t>
            </w:r>
            <w:proofErr w:type="spellStart"/>
            <w:r w:rsidRPr="00D3488B">
              <w:rPr>
                <w:sz w:val="18"/>
                <w:szCs w:val="18"/>
              </w:rPr>
              <w:t>dovne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vegetar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4109F8B" w14:textId="45848B15" w:rsidR="00D44226" w:rsidRPr="00D3488B" w:rsidRDefault="00202902">
            <w:pPr>
              <w:rPr>
                <w:sz w:val="18"/>
                <w:szCs w:val="18"/>
              </w:rPr>
            </w:pPr>
            <w:proofErr w:type="spellStart"/>
            <w:r w:rsidRPr="00D3488B">
              <w:rPr>
                <w:sz w:val="18"/>
                <w:szCs w:val="18"/>
              </w:rPr>
              <w:t>Genlæs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r w:rsidR="00FC337C">
              <w:rPr>
                <w:sz w:val="18"/>
                <w:szCs w:val="18"/>
              </w:rPr>
              <w:t xml:space="preserve">om </w:t>
            </w:r>
            <w:proofErr w:type="spellStart"/>
            <w:r w:rsidRPr="00D3488B">
              <w:rPr>
                <w:sz w:val="18"/>
                <w:szCs w:val="18"/>
              </w:rPr>
              <w:t>diskurs</w:t>
            </w:r>
            <w:r w:rsidR="00FC337C">
              <w:rPr>
                <w:sz w:val="18"/>
                <w:szCs w:val="18"/>
              </w:rPr>
              <w:t>er</w:t>
            </w:r>
            <w:proofErr w:type="spellEnd"/>
          </w:p>
        </w:tc>
      </w:tr>
      <w:tr w:rsidR="00D44226" w:rsidRPr="00D3488B" w14:paraId="339A3D0C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057421A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16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6FB8B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Terminsprøve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DB140FA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1. Forberedelse</w:t>
            </w:r>
            <w:r w:rsidRPr="00D3488B">
              <w:rPr>
                <w:sz w:val="18"/>
                <w:szCs w:val="18"/>
              </w:rPr>
              <w:br/>
              <w:t>2. Opgaver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BA8DA98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Medbring bog</w:t>
            </w:r>
          </w:p>
        </w:tc>
      </w:tr>
      <w:tr w:rsidR="00D44226" w:rsidRPr="00D3488B" w14:paraId="0C58B910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13B7B3C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lastRenderedPageBreak/>
              <w:t>Modul 17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1493591" w14:textId="13C91E61" w:rsidR="00514B30" w:rsidRPr="007E5A6E" w:rsidRDefault="00514B30" w:rsidP="00514B30">
            <w:pPr>
              <w:rPr>
                <w:sz w:val="18"/>
                <w:szCs w:val="18"/>
                <w:lang w:val="da-DK"/>
              </w:rPr>
            </w:pPr>
            <w:hyperlink r:id="rId7" w:tgtFrame="_blank" w:history="1">
              <w:r w:rsidRPr="00514B30">
                <w:rPr>
                  <w:rStyle w:val="Hyperlink"/>
                  <w:sz w:val="18"/>
                  <w:szCs w:val="18"/>
                  <w:lang w:val="da-DK"/>
                </w:rPr>
                <w:t>Ikke én eneste dansker spiser efter kostrådene, viser stor undersøgelse</w:t>
              </w:r>
            </w:hyperlink>
            <w:r w:rsidR="007E5A6E" w:rsidRPr="007E5A6E">
              <w:rPr>
                <w:sz w:val="18"/>
                <w:szCs w:val="18"/>
                <w:lang w:val="da-DK"/>
              </w:rPr>
              <w:t xml:space="preserve"> (artik</w:t>
            </w:r>
            <w:r w:rsidR="007E5A6E">
              <w:rPr>
                <w:sz w:val="18"/>
                <w:szCs w:val="18"/>
                <w:lang w:val="da-DK"/>
              </w:rPr>
              <w:t>el)</w:t>
            </w:r>
          </w:p>
          <w:p w14:paraId="3098D42B" w14:textId="50390214" w:rsidR="00514B30" w:rsidRPr="00514B30" w:rsidRDefault="00514B30" w:rsidP="00514B30">
            <w:pPr>
              <w:rPr>
                <w:sz w:val="18"/>
                <w:szCs w:val="18"/>
                <w:lang w:val="da-DK"/>
              </w:rPr>
            </w:pPr>
            <w:hyperlink r:id="rId8" w:tgtFrame="_blank" w:history="1">
              <w:r w:rsidRPr="00514B30">
                <w:rPr>
                  <w:rStyle w:val="Hyperlink"/>
                  <w:sz w:val="18"/>
                  <w:szCs w:val="18"/>
                  <w:lang w:val="da-DK"/>
                </w:rPr>
                <w:t>Test dig selv: Kender du kostrådene? | Indland | DR</w:t>
              </w:r>
            </w:hyperlink>
            <w:r w:rsidR="007E5A6E">
              <w:rPr>
                <w:sz w:val="18"/>
                <w:szCs w:val="18"/>
              </w:rPr>
              <w:t xml:space="preserve"> (</w:t>
            </w:r>
            <w:proofErr w:type="spellStart"/>
            <w:r w:rsidR="007E5A6E">
              <w:rPr>
                <w:sz w:val="18"/>
                <w:szCs w:val="18"/>
              </w:rPr>
              <w:t>artikel</w:t>
            </w:r>
            <w:proofErr w:type="spellEnd"/>
            <w:r w:rsidR="007E5A6E">
              <w:rPr>
                <w:sz w:val="18"/>
                <w:szCs w:val="18"/>
              </w:rPr>
              <w:t>)</w:t>
            </w:r>
          </w:p>
          <w:p w14:paraId="514D8107" w14:textId="0B11F52B" w:rsidR="00D44226" w:rsidRPr="00514B30" w:rsidRDefault="00D44226">
            <w:pPr>
              <w:rPr>
                <w:sz w:val="18"/>
                <w:szCs w:val="18"/>
                <w:lang w:val="da-DK"/>
              </w:rPr>
            </w:pP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8D679D3" w14:textId="13F3B971" w:rsidR="00D44226" w:rsidRPr="00D3488B" w:rsidRDefault="00D925E0">
            <w:pPr>
              <w:rPr>
                <w:sz w:val="18"/>
                <w:szCs w:val="18"/>
              </w:rPr>
            </w:pPr>
            <w:r w:rsidRPr="00D925E0">
              <w:rPr>
                <w:sz w:val="18"/>
                <w:szCs w:val="18"/>
                <w:lang w:val="da-DK"/>
              </w:rPr>
              <w:t>1. Hvordan gik terminsprøven?</w:t>
            </w:r>
            <w:r w:rsidRPr="00D925E0">
              <w:rPr>
                <w:sz w:val="18"/>
                <w:szCs w:val="18"/>
                <w:lang w:val="da-DK"/>
              </w:rPr>
              <w:br/>
              <w:t>2. Test dig selv - kender du kostrådene?</w:t>
            </w:r>
            <w:r w:rsidRPr="00D925E0">
              <w:rPr>
                <w:sz w:val="18"/>
                <w:szCs w:val="18"/>
                <w:lang w:val="da-DK"/>
              </w:rPr>
              <w:br/>
              <w:t xml:space="preserve">3. Vi skimmer artiklen "Ikke én dansker spiser </w:t>
            </w:r>
            <w:proofErr w:type="gramStart"/>
            <w:r w:rsidRPr="00D925E0">
              <w:rPr>
                <w:sz w:val="18"/>
                <w:szCs w:val="18"/>
                <w:lang w:val="da-DK"/>
              </w:rPr>
              <w:t>efter....</w:t>
            </w:r>
            <w:proofErr w:type="gramEnd"/>
            <w:r w:rsidRPr="00D925E0">
              <w:rPr>
                <w:sz w:val="18"/>
                <w:szCs w:val="18"/>
                <w:lang w:val="da-DK"/>
              </w:rPr>
              <w:t>"</w:t>
            </w:r>
            <w:r w:rsidRPr="00D925E0">
              <w:rPr>
                <w:sz w:val="18"/>
                <w:szCs w:val="18"/>
                <w:lang w:val="da-DK"/>
              </w:rPr>
              <w:br/>
              <w:t xml:space="preserve">4. </w:t>
            </w:r>
            <w:proofErr w:type="spellStart"/>
            <w:r w:rsidRPr="00D925E0">
              <w:rPr>
                <w:sz w:val="18"/>
                <w:szCs w:val="18"/>
                <w:lang w:val="da-DK"/>
              </w:rPr>
              <w:t>Disktutér</w:t>
            </w:r>
            <w:proofErr w:type="spellEnd"/>
            <w:r w:rsidRPr="00D925E0">
              <w:rPr>
                <w:sz w:val="18"/>
                <w:szCs w:val="18"/>
                <w:lang w:val="da-DK"/>
              </w:rPr>
              <w:t xml:space="preserve"> med sidemanden. Er kostrådene for ambitiøse, eller er det fint, at de udstikker en retning?</w:t>
            </w:r>
            <w:r w:rsidRPr="00D925E0">
              <w:rPr>
                <w:sz w:val="18"/>
                <w:szCs w:val="18"/>
                <w:lang w:val="da-DK"/>
              </w:rPr>
              <w:br/>
              <w:t>5. Vi skal se Mick Øgendahl og de store forfattere om Johannes V. Jensen som grundlag for at læse hans digt "Ved frokosten"</w:t>
            </w:r>
            <w:r w:rsidRPr="00D925E0">
              <w:rPr>
                <w:sz w:val="18"/>
                <w:szCs w:val="18"/>
                <w:lang w:val="da-DK"/>
              </w:rPr>
              <w:br/>
              <w:t>6. Spørgsmål til filmen:</w:t>
            </w:r>
            <w:r w:rsidRPr="00D925E0">
              <w:rPr>
                <w:sz w:val="18"/>
                <w:szCs w:val="18"/>
                <w:lang w:val="da-DK"/>
              </w:rPr>
              <w:br/>
              <w:t>a. Hvem var Johannes V. Jensen?</w:t>
            </w:r>
            <w:r w:rsidRPr="00D925E0">
              <w:rPr>
                <w:sz w:val="18"/>
                <w:szCs w:val="18"/>
                <w:lang w:val="da-DK"/>
              </w:rPr>
              <w:br/>
              <w:t>b. Hvilke typer tekster skrev han?</w:t>
            </w:r>
            <w:r w:rsidRPr="00D925E0">
              <w:rPr>
                <w:sz w:val="18"/>
                <w:szCs w:val="18"/>
                <w:lang w:val="da-DK"/>
              </w:rPr>
              <w:br/>
              <w:t>c. Hvordan skrev han?</w:t>
            </w:r>
            <w:r w:rsidRPr="00D925E0">
              <w:rPr>
                <w:sz w:val="18"/>
                <w:szCs w:val="18"/>
                <w:lang w:val="da-DK"/>
              </w:rPr>
              <w:br/>
              <w:t>d. Hvad forventer du af digtet "Ved frokosten", som vi skal læse?</w:t>
            </w:r>
            <w:r w:rsidRPr="00D925E0">
              <w:rPr>
                <w:sz w:val="18"/>
                <w:szCs w:val="18"/>
                <w:lang w:val="da-DK"/>
              </w:rPr>
              <w:br/>
              <w:t>e. Hvad vil du huske Johannes V. Jensen for?</w:t>
            </w:r>
            <w:r w:rsidRPr="00D925E0">
              <w:rPr>
                <w:sz w:val="18"/>
                <w:szCs w:val="18"/>
                <w:lang w:val="da-DK"/>
              </w:rPr>
              <w:br/>
              <w:t xml:space="preserve">7. </w:t>
            </w:r>
            <w:proofErr w:type="spellStart"/>
            <w:r w:rsidRPr="00D925E0">
              <w:rPr>
                <w:sz w:val="18"/>
                <w:szCs w:val="18"/>
              </w:rPr>
              <w:t>Hedonisme</w:t>
            </w:r>
            <w:proofErr w:type="spellEnd"/>
            <w:r w:rsidR="007E5A6E">
              <w:rPr>
                <w:sz w:val="18"/>
                <w:szCs w:val="18"/>
              </w:rPr>
              <w:t xml:space="preserve"> </w:t>
            </w:r>
            <w:proofErr w:type="spellStart"/>
            <w:r w:rsidR="00CA285D">
              <w:rPr>
                <w:sz w:val="18"/>
                <w:szCs w:val="18"/>
              </w:rPr>
              <w:t>på</w:t>
            </w:r>
            <w:proofErr w:type="spellEnd"/>
            <w:r w:rsidR="00CA285D">
              <w:rPr>
                <w:sz w:val="18"/>
                <w:szCs w:val="18"/>
              </w:rPr>
              <w:t xml:space="preserve"> </w:t>
            </w:r>
            <w:proofErr w:type="spellStart"/>
            <w:r w:rsidR="00CA285D">
              <w:rPr>
                <w:sz w:val="18"/>
                <w:szCs w:val="18"/>
              </w:rPr>
              <w:t>tavlen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87DB07D" w14:textId="59778307" w:rsidR="00D44226" w:rsidRPr="00D3488B" w:rsidRDefault="00D44226">
            <w:pPr>
              <w:rPr>
                <w:sz w:val="18"/>
                <w:szCs w:val="18"/>
              </w:rPr>
            </w:pPr>
          </w:p>
        </w:tc>
      </w:tr>
      <w:tr w:rsidR="00D44226" w:rsidRPr="00D3488B" w14:paraId="61391B88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206730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18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D5DFBEF" w14:textId="6632837E" w:rsidR="00CA285D" w:rsidRPr="00514B30" w:rsidRDefault="00CA285D" w:rsidP="00CA285D">
            <w:pPr>
              <w:rPr>
                <w:sz w:val="18"/>
                <w:szCs w:val="18"/>
                <w:lang w:val="da-DK"/>
              </w:rPr>
            </w:pPr>
            <w:r w:rsidRPr="00CA285D">
              <w:rPr>
                <w:sz w:val="18"/>
                <w:szCs w:val="18"/>
                <w:lang w:val="da-DK"/>
              </w:rPr>
              <w:t>Johannes V. Jensen</w:t>
            </w:r>
            <w:r>
              <w:rPr>
                <w:sz w:val="18"/>
                <w:szCs w:val="18"/>
                <w:lang w:val="da-DK"/>
              </w:rPr>
              <w:t>:</w:t>
            </w:r>
            <w:r w:rsidRPr="00CA285D">
              <w:rPr>
                <w:sz w:val="18"/>
                <w:szCs w:val="18"/>
                <w:lang w:val="da-DK"/>
              </w:rPr>
              <w:t xml:space="preserve"> </w:t>
            </w:r>
            <w:r w:rsidR="00202902" w:rsidRPr="00CA285D">
              <w:rPr>
                <w:sz w:val="18"/>
                <w:szCs w:val="18"/>
                <w:lang w:val="da-DK"/>
              </w:rPr>
              <w:t>Ved frokosten</w:t>
            </w:r>
            <w:r w:rsidRPr="00CA285D">
              <w:rPr>
                <w:sz w:val="18"/>
                <w:szCs w:val="18"/>
                <w:lang w:val="da-DK"/>
              </w:rPr>
              <w:br/>
            </w:r>
            <w:r w:rsidRPr="00CA285D">
              <w:rPr>
                <w:sz w:val="18"/>
                <w:szCs w:val="18"/>
                <w:lang w:val="da-DK"/>
              </w:rPr>
              <w:br/>
            </w:r>
            <w:r>
              <w:rPr>
                <w:sz w:val="18"/>
                <w:szCs w:val="18"/>
                <w:lang w:val="da-DK"/>
              </w:rPr>
              <w:t>Kapitlet ”</w:t>
            </w:r>
            <w:r w:rsidRPr="00514B30">
              <w:rPr>
                <w:sz w:val="18"/>
                <w:szCs w:val="18"/>
                <w:lang w:val="da-DK"/>
              </w:rPr>
              <w:t>Hedonisme</w:t>
            </w:r>
            <w:r>
              <w:rPr>
                <w:sz w:val="18"/>
                <w:szCs w:val="18"/>
                <w:lang w:val="da-DK"/>
              </w:rPr>
              <w:t>” i bogen Livretter</w:t>
            </w:r>
            <w:r w:rsidRPr="00514B30">
              <w:rPr>
                <w:sz w:val="18"/>
                <w:szCs w:val="18"/>
                <w:lang w:val="da-DK"/>
              </w:rPr>
              <w:t xml:space="preserve"> </w:t>
            </w:r>
          </w:p>
          <w:p w14:paraId="5251B4AF" w14:textId="2996D70B" w:rsidR="00D44226" w:rsidRPr="00CA285D" w:rsidRDefault="00D44226">
            <w:pPr>
              <w:rPr>
                <w:sz w:val="18"/>
                <w:szCs w:val="18"/>
                <w:lang w:val="da-DK"/>
              </w:rPr>
            </w:pP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C4782BA" w14:textId="6C572F64" w:rsidR="00D44226" w:rsidRPr="00CA285D" w:rsidRDefault="00CA285D">
            <w:pPr>
              <w:rPr>
                <w:sz w:val="18"/>
                <w:szCs w:val="18"/>
                <w:lang w:val="da-DK"/>
              </w:rPr>
            </w:pPr>
            <w:r w:rsidRPr="00CA285D">
              <w:rPr>
                <w:sz w:val="18"/>
                <w:szCs w:val="18"/>
                <w:lang w:val="da-DK"/>
              </w:rPr>
              <w:t>Opsamling på sidste gang - hvad husker I Johannes V. Jensen for fra tv-udsendelsen?</w:t>
            </w:r>
            <w:r w:rsidRPr="00CA285D">
              <w:rPr>
                <w:sz w:val="18"/>
                <w:szCs w:val="18"/>
                <w:lang w:val="da-DK"/>
              </w:rPr>
              <w:br/>
              <w:t>1. Vi læser sammen om hedonisme.</w:t>
            </w:r>
            <w:r w:rsidRPr="00CA285D">
              <w:rPr>
                <w:sz w:val="18"/>
                <w:szCs w:val="18"/>
                <w:lang w:val="da-DK"/>
              </w:rPr>
              <w:br/>
              <w:t>2. Nøgleord på tavlen</w:t>
            </w:r>
            <w:r w:rsidRPr="00CA285D">
              <w:rPr>
                <w:sz w:val="18"/>
                <w:szCs w:val="18"/>
                <w:lang w:val="da-DK"/>
              </w:rPr>
              <w:br/>
              <w:t>3. Vi læser digtet: Ved frokosten</w:t>
            </w:r>
            <w:r w:rsidRPr="00CA285D">
              <w:rPr>
                <w:sz w:val="18"/>
                <w:szCs w:val="18"/>
                <w:lang w:val="da-DK"/>
              </w:rPr>
              <w:br/>
              <w:t>4. Opgaver til digtet</w:t>
            </w:r>
            <w:r w:rsidRPr="00CA285D">
              <w:rPr>
                <w:sz w:val="18"/>
                <w:szCs w:val="18"/>
                <w:lang w:val="da-DK"/>
              </w:rPr>
              <w:br/>
              <w:t>a. Tid, sted og situation i digtet.</w:t>
            </w:r>
            <w:r w:rsidRPr="00CA285D">
              <w:rPr>
                <w:sz w:val="18"/>
                <w:szCs w:val="18"/>
                <w:lang w:val="da-DK"/>
              </w:rPr>
              <w:br/>
              <w:t>b. Lav et semantisk skema over digtet, dvs. oplist ord, der kommer fra samme betydningsmæssige område.</w:t>
            </w:r>
            <w:r w:rsidRPr="00CA285D">
              <w:rPr>
                <w:sz w:val="18"/>
                <w:szCs w:val="18"/>
                <w:lang w:val="da-DK"/>
              </w:rPr>
              <w:br/>
              <w:t>c. Hvor befinder digterjeget sig? Find et citat som belæg.</w:t>
            </w:r>
            <w:r w:rsidRPr="00CA285D">
              <w:rPr>
                <w:sz w:val="18"/>
                <w:szCs w:val="18"/>
                <w:lang w:val="da-DK"/>
              </w:rPr>
              <w:br/>
              <w:t>d. Hvilke følelser har digterjeget? Find et citat som belæg.</w:t>
            </w:r>
            <w:r w:rsidRPr="00CA285D">
              <w:rPr>
                <w:sz w:val="18"/>
                <w:szCs w:val="18"/>
                <w:lang w:val="da-DK"/>
              </w:rPr>
              <w:br/>
              <w:t>e. Hvordan fremstiller digterjeget mad? Giv et eksempel.</w:t>
            </w:r>
            <w:r w:rsidRPr="00CA285D">
              <w:rPr>
                <w:sz w:val="18"/>
                <w:szCs w:val="18"/>
                <w:lang w:val="da-DK"/>
              </w:rPr>
              <w:br/>
              <w:t>f. Hvordan er formen på digtet? Bunden eller ubunden form? Dvs. er der et fast rimskema og en fast længde på verselinjerne eller ej?</w:t>
            </w:r>
            <w:r w:rsidRPr="00CA285D">
              <w:rPr>
                <w:sz w:val="18"/>
                <w:szCs w:val="18"/>
                <w:lang w:val="da-DK"/>
              </w:rPr>
              <w:br/>
              <w:t>g. Hvordan kan hedonisme bruges til at forstå digtet?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66E2D1B" w14:textId="5874ED3E" w:rsidR="00D44226" w:rsidRPr="00D3488B" w:rsidRDefault="00CA285D">
            <w:pPr>
              <w:rPr>
                <w:sz w:val="18"/>
                <w:szCs w:val="18"/>
              </w:rPr>
            </w:pPr>
            <w:proofErr w:type="spellStart"/>
            <w:r w:rsidRPr="00D3488B">
              <w:rPr>
                <w:sz w:val="18"/>
                <w:szCs w:val="18"/>
              </w:rPr>
              <w:t>Læs</w:t>
            </w:r>
            <w:proofErr w:type="spellEnd"/>
            <w:r w:rsidRPr="00D3488B">
              <w:rPr>
                <w:sz w:val="18"/>
                <w:szCs w:val="18"/>
              </w:rPr>
              <w:t xml:space="preserve"> om </w:t>
            </w:r>
            <w:proofErr w:type="spellStart"/>
            <w:r w:rsidRPr="00D3488B">
              <w:rPr>
                <w:sz w:val="18"/>
                <w:szCs w:val="18"/>
              </w:rPr>
              <w:t>hedonisme</w:t>
            </w:r>
            <w:proofErr w:type="spellEnd"/>
          </w:p>
        </w:tc>
      </w:tr>
      <w:tr w:rsidR="00D44226" w:rsidRPr="00D3488B" w14:paraId="42845AF4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61406B0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19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469E61" w14:textId="1D19A09C" w:rsidR="00D44226" w:rsidRPr="00D3488B" w:rsidRDefault="000064B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Mad </w:t>
            </w:r>
            <w:proofErr w:type="spellStart"/>
            <w:r w:rsidRPr="00D3488B">
              <w:rPr>
                <w:sz w:val="18"/>
                <w:szCs w:val="18"/>
              </w:rPr>
              <w:t>på</w:t>
            </w:r>
            <w:proofErr w:type="spellEnd"/>
            <w:r w:rsidRPr="00D3488B">
              <w:rPr>
                <w:sz w:val="18"/>
                <w:szCs w:val="18"/>
              </w:rPr>
              <w:t xml:space="preserve"> tv</w:t>
            </w:r>
            <w:r>
              <w:rPr>
                <w:sz w:val="18"/>
                <w:szCs w:val="18"/>
              </w:rPr>
              <w:t xml:space="preserve"> (ark)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375822F" w14:textId="6A8921D3" w:rsidR="00D44226" w:rsidRPr="00D3488B" w:rsidRDefault="000064B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 xml:space="preserve">1. </w:t>
            </w:r>
            <w:proofErr w:type="spellStart"/>
            <w:r w:rsidRPr="00D3488B">
              <w:rPr>
                <w:sz w:val="18"/>
                <w:szCs w:val="18"/>
              </w:rPr>
              <w:t>Analyse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af</w:t>
            </w:r>
            <w:proofErr w:type="spellEnd"/>
            <w:r w:rsidRPr="00D3488B">
              <w:rPr>
                <w:sz w:val="18"/>
                <w:szCs w:val="18"/>
              </w:rPr>
              <w:t xml:space="preserve"> tv</w:t>
            </w:r>
            <w:r>
              <w:rPr>
                <w:sz w:val="18"/>
                <w:szCs w:val="18"/>
              </w:rPr>
              <w:t>-program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9CB6E2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352CA634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534B7D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20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96032E1" w14:textId="31DF5374" w:rsidR="00D44226" w:rsidRPr="000064B2" w:rsidRDefault="000064B2">
            <w:pPr>
              <w:rPr>
                <w:sz w:val="18"/>
                <w:szCs w:val="18"/>
                <w:lang w:val="da-DK"/>
              </w:rPr>
            </w:pPr>
            <w:r w:rsidRPr="000064B2">
              <w:rPr>
                <w:sz w:val="18"/>
                <w:szCs w:val="18"/>
                <w:lang w:val="da-DK"/>
              </w:rPr>
              <w:t>Mad på tv (Gamle m</w:t>
            </w:r>
            <w:r>
              <w:rPr>
                <w:sz w:val="18"/>
                <w:szCs w:val="18"/>
                <w:lang w:val="da-DK"/>
              </w:rPr>
              <w:t>ænd i nye forklæder)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54B7D6A" w14:textId="013A1F62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1. A</w:t>
            </w:r>
            <w:proofErr w:type="spellStart"/>
            <w:r w:rsidRPr="00D3488B">
              <w:rPr>
                <w:sz w:val="18"/>
                <w:szCs w:val="18"/>
              </w:rPr>
              <w:t>nalyse</w:t>
            </w:r>
            <w:proofErr w:type="spellEnd"/>
            <w:r w:rsidRPr="00D3488B">
              <w:rPr>
                <w:sz w:val="18"/>
                <w:szCs w:val="18"/>
              </w:rPr>
              <w:t xml:space="preserve"> </w:t>
            </w:r>
            <w:proofErr w:type="spellStart"/>
            <w:r w:rsidRPr="00D3488B">
              <w:rPr>
                <w:sz w:val="18"/>
                <w:szCs w:val="18"/>
              </w:rPr>
              <w:t>af</w:t>
            </w:r>
            <w:proofErr w:type="spellEnd"/>
            <w:r w:rsidRPr="00D3488B">
              <w:rPr>
                <w:sz w:val="18"/>
                <w:szCs w:val="18"/>
              </w:rPr>
              <w:t xml:space="preserve"> tv</w:t>
            </w:r>
            <w:r w:rsidR="006A4A78">
              <w:rPr>
                <w:sz w:val="18"/>
                <w:szCs w:val="18"/>
              </w:rPr>
              <w:t>-program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103EE8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Læs tekst</w:t>
            </w:r>
          </w:p>
        </w:tc>
      </w:tr>
      <w:tr w:rsidR="00D44226" w:rsidRPr="00D3488B" w14:paraId="2BAE9988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C148008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21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FEB1556" w14:textId="46A708C6" w:rsidR="00D44226" w:rsidRPr="00D3488B" w:rsidRDefault="000D70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 </w:t>
            </w:r>
            <w:proofErr w:type="spellStart"/>
            <w:r>
              <w:rPr>
                <w:sz w:val="18"/>
                <w:szCs w:val="18"/>
              </w:rPr>
              <w:t>mappen</w:t>
            </w:r>
            <w:proofErr w:type="spellEnd"/>
            <w:r>
              <w:rPr>
                <w:sz w:val="18"/>
                <w:szCs w:val="18"/>
              </w:rPr>
              <w:t xml:space="preserve"> “</w:t>
            </w:r>
            <w:proofErr w:type="spellStart"/>
            <w:r>
              <w:rPr>
                <w:sz w:val="18"/>
                <w:szCs w:val="18"/>
              </w:rPr>
              <w:t>Leksikalsk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semanti</w:t>
            </w:r>
            <w:r w:rsidR="00FB6EAD">
              <w:rPr>
                <w:sz w:val="18"/>
                <w:szCs w:val="18"/>
              </w:rPr>
              <w:t>k</w:t>
            </w:r>
            <w:proofErr w:type="spellEnd"/>
            <w:r>
              <w:rPr>
                <w:sz w:val="18"/>
                <w:szCs w:val="18"/>
              </w:rPr>
              <w:t>”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2338FDE" w14:textId="792DC38A" w:rsidR="00D44226" w:rsidRPr="000D7012" w:rsidRDefault="006304DB" w:rsidP="000D7012">
            <w:pPr>
              <w:rPr>
                <w:rFonts w:ascii="Cambria" w:hAnsi="Cambria"/>
                <w:sz w:val="18"/>
                <w:szCs w:val="18"/>
                <w:lang w:val="da-DK"/>
              </w:rPr>
            </w:pPr>
            <w:r w:rsidRPr="000D7012">
              <w:rPr>
                <w:sz w:val="18"/>
                <w:szCs w:val="18"/>
                <w:lang w:val="da-DK"/>
              </w:rPr>
              <w:t>Se arket “Leksikalsk semantik”.</w:t>
            </w:r>
            <w:r w:rsidR="000D7012" w:rsidRPr="000D7012">
              <w:rPr>
                <w:sz w:val="18"/>
                <w:szCs w:val="18"/>
                <w:lang w:val="da-DK"/>
              </w:rPr>
              <w:br/>
            </w:r>
            <w:r w:rsidR="000D7012">
              <w:rPr>
                <w:rFonts w:ascii="Cambria" w:hAnsi="Cambria"/>
                <w:sz w:val="18"/>
                <w:szCs w:val="18"/>
                <w:lang w:val="da-DK"/>
              </w:rPr>
              <w:t xml:space="preserve">Eleverne </w:t>
            </w:r>
            <w:r w:rsidR="000D7012" w:rsidRPr="000D7012">
              <w:rPr>
                <w:rFonts w:ascii="Cambria" w:hAnsi="Cambria"/>
                <w:sz w:val="18"/>
                <w:szCs w:val="18"/>
                <w:lang w:val="da-DK"/>
              </w:rPr>
              <w:t>skal være sprogforskere, der ser på ordbogsopslag og undersøger, hvordan man bruger ordene i danske tekster – bruges de mest i den oprindelige konkrete betydning eller mere i overført betydning?</w:t>
            </w:r>
            <w:r w:rsidR="000D7012">
              <w:rPr>
                <w:rFonts w:ascii="Cambria" w:hAnsi="Cambria"/>
                <w:sz w:val="18"/>
                <w:szCs w:val="18"/>
                <w:lang w:val="da-DK"/>
              </w:rPr>
              <w:t xml:space="preserve"> Med fokus på krydderi, bitter, smag mm.</w:t>
            </w:r>
          </w:p>
          <w:p w14:paraId="6CE80A3E" w14:textId="270622C2" w:rsidR="006304DB" w:rsidRPr="006304DB" w:rsidRDefault="006304DB">
            <w:pPr>
              <w:rPr>
                <w:sz w:val="18"/>
                <w:szCs w:val="18"/>
                <w:lang w:val="da-DK"/>
              </w:rPr>
            </w:pPr>
            <w:r w:rsidRPr="006304DB">
              <w:rPr>
                <w:sz w:val="18"/>
                <w:szCs w:val="18"/>
                <w:lang w:val="da-DK"/>
              </w:rPr>
              <w:t>Modulet kan</w:t>
            </w:r>
            <w:r w:rsidR="000D7012">
              <w:rPr>
                <w:sz w:val="18"/>
                <w:szCs w:val="18"/>
                <w:lang w:val="da-DK"/>
              </w:rPr>
              <w:t xml:space="preserve"> evt.</w:t>
            </w:r>
            <w:r w:rsidRPr="006304DB">
              <w:rPr>
                <w:sz w:val="18"/>
                <w:szCs w:val="18"/>
                <w:lang w:val="da-DK"/>
              </w:rPr>
              <w:t xml:space="preserve"> køre</w:t>
            </w:r>
            <w:r>
              <w:rPr>
                <w:sz w:val="18"/>
                <w:szCs w:val="18"/>
                <w:lang w:val="da-DK"/>
              </w:rPr>
              <w:t>s uden computer.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0A5B7069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782C40F0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A904198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22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BADAE89" w14:textId="0A0F65BE" w:rsidR="00D44226" w:rsidRPr="00D3488B" w:rsidRDefault="00B25A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Mad </w:t>
            </w:r>
            <w:proofErr w:type="spellStart"/>
            <w:r>
              <w:rPr>
                <w:sz w:val="18"/>
                <w:szCs w:val="18"/>
              </w:rPr>
              <w:t>på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="00202902" w:rsidRPr="00D3488B">
              <w:rPr>
                <w:sz w:val="18"/>
                <w:szCs w:val="18"/>
              </w:rPr>
              <w:t>Instagram</w:t>
            </w:r>
            <w:r>
              <w:rPr>
                <w:sz w:val="18"/>
                <w:szCs w:val="18"/>
              </w:rPr>
              <w:t xml:space="preserve"> (ark)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7ECA3A8" w14:textId="2E02FC8F" w:rsidR="00D44226" w:rsidRPr="00D3488B" w:rsidRDefault="00B25A4D">
            <w:pPr>
              <w:rPr>
                <w:sz w:val="18"/>
                <w:szCs w:val="18"/>
              </w:rPr>
            </w:pPr>
            <w:r w:rsidRPr="00B25A4D">
              <w:rPr>
                <w:sz w:val="18"/>
                <w:szCs w:val="18"/>
                <w:lang w:val="da-DK"/>
              </w:rPr>
              <w:t xml:space="preserve">1. Vi fremviser på skift jeres plancher med: En kort forklaring af ordets forskellige betydninger - er det homonymer eller polysemer? Hvilke betydninger bruges mest i </w:t>
            </w:r>
            <w:proofErr w:type="spellStart"/>
            <w:r w:rsidRPr="00B25A4D">
              <w:rPr>
                <w:sz w:val="18"/>
                <w:szCs w:val="18"/>
                <w:lang w:val="da-DK"/>
              </w:rPr>
              <w:t>korpusdk</w:t>
            </w:r>
            <w:proofErr w:type="spellEnd"/>
            <w:r w:rsidRPr="00B25A4D">
              <w:rPr>
                <w:sz w:val="18"/>
                <w:szCs w:val="18"/>
                <w:lang w:val="da-DK"/>
              </w:rPr>
              <w:t xml:space="preserve"> og hvorfor?</w:t>
            </w:r>
            <w:r w:rsidRPr="00B25A4D">
              <w:rPr>
                <w:sz w:val="18"/>
                <w:szCs w:val="18"/>
                <w:lang w:val="da-DK"/>
              </w:rPr>
              <w:br/>
            </w:r>
            <w:r w:rsidRPr="00B25A4D">
              <w:rPr>
                <w:sz w:val="18"/>
                <w:szCs w:val="18"/>
                <w:lang w:val="da-DK"/>
              </w:rPr>
              <w:lastRenderedPageBreak/>
              <w:t xml:space="preserve">2. I skal analysere en </w:t>
            </w:r>
            <w:proofErr w:type="spellStart"/>
            <w:r w:rsidRPr="00B25A4D">
              <w:rPr>
                <w:sz w:val="18"/>
                <w:szCs w:val="18"/>
                <w:lang w:val="da-DK"/>
              </w:rPr>
              <w:t>instagramprofil</w:t>
            </w:r>
            <w:proofErr w:type="spellEnd"/>
            <w:r w:rsidRPr="00B25A4D">
              <w:rPr>
                <w:sz w:val="18"/>
                <w:szCs w:val="18"/>
                <w:lang w:val="da-DK"/>
              </w:rPr>
              <w:t xml:space="preserve"> om mad i grupper.</w:t>
            </w:r>
            <w:r w:rsidRPr="00B25A4D">
              <w:rPr>
                <w:sz w:val="18"/>
                <w:szCs w:val="18"/>
                <w:lang w:val="da-DK"/>
              </w:rPr>
              <w:br/>
            </w:r>
            <w:r w:rsidRPr="00B25A4D">
              <w:rPr>
                <w:sz w:val="18"/>
                <w:szCs w:val="18"/>
              </w:rPr>
              <w:t xml:space="preserve">3. </w:t>
            </w:r>
            <w:proofErr w:type="spellStart"/>
            <w:r w:rsidRPr="00B25A4D">
              <w:rPr>
                <w:sz w:val="18"/>
                <w:szCs w:val="18"/>
              </w:rPr>
              <w:t>Fremlæggelser</w:t>
            </w:r>
            <w:proofErr w:type="spellEnd"/>
            <w:r w:rsidRPr="00B25A4D">
              <w:rPr>
                <w:sz w:val="18"/>
                <w:szCs w:val="18"/>
              </w:rPr>
              <w:t xml:space="preserve"> </w:t>
            </w:r>
            <w:proofErr w:type="spellStart"/>
            <w:r w:rsidRPr="00B25A4D">
              <w:rPr>
                <w:sz w:val="18"/>
                <w:szCs w:val="18"/>
              </w:rPr>
              <w:t>af</w:t>
            </w:r>
            <w:proofErr w:type="spellEnd"/>
            <w:r w:rsidRPr="00B25A4D">
              <w:rPr>
                <w:sz w:val="18"/>
                <w:szCs w:val="18"/>
              </w:rPr>
              <w:t xml:space="preserve"> 2-3 </w:t>
            </w:r>
            <w:proofErr w:type="spellStart"/>
            <w:r w:rsidRPr="00B25A4D">
              <w:rPr>
                <w:sz w:val="18"/>
                <w:szCs w:val="18"/>
              </w:rPr>
              <w:t>grupper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DF7B9A8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lastRenderedPageBreak/>
              <w:t>-</w:t>
            </w:r>
          </w:p>
        </w:tc>
      </w:tr>
      <w:tr w:rsidR="00D44226" w:rsidRPr="00D3488B" w14:paraId="0096A9B1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294BA59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23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1A5AD02" w14:textId="088AADF3" w:rsidR="00D44226" w:rsidRPr="00D3488B" w:rsidRDefault="00004F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Pontoppidan: </w:t>
            </w:r>
            <w:proofErr w:type="spellStart"/>
            <w:r w:rsidR="00202902" w:rsidRPr="00D3488B">
              <w:rPr>
                <w:sz w:val="18"/>
                <w:szCs w:val="18"/>
              </w:rPr>
              <w:t>Nådsensbrød</w:t>
            </w:r>
            <w:proofErr w:type="spellEnd"/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8CB9F46" w14:textId="7F44070F" w:rsidR="00D44226" w:rsidRPr="00D3488B" w:rsidRDefault="00004F1D">
            <w:pPr>
              <w:rPr>
                <w:sz w:val="18"/>
                <w:szCs w:val="18"/>
              </w:rPr>
            </w:pPr>
            <w:r w:rsidRPr="00004F1D">
              <w:rPr>
                <w:sz w:val="18"/>
                <w:szCs w:val="18"/>
                <w:lang w:val="da-DK"/>
              </w:rPr>
              <w:t>0. Fremlæggelser af mad-influencer-opgaver: Akram, Martin og Victor, Emilie Nielsens gruppe, Ronas og Marcus, Jonas' gruppe.</w:t>
            </w:r>
            <w:r w:rsidRPr="00004F1D">
              <w:rPr>
                <w:sz w:val="18"/>
                <w:szCs w:val="18"/>
                <w:lang w:val="da-DK"/>
              </w:rPr>
              <w:br/>
              <w:t>1. Vi ser en kort video om Det moderne gennembruds litteratur. Hvad tematiserer litteraturen især?</w:t>
            </w:r>
            <w:r>
              <w:rPr>
                <w:sz w:val="18"/>
                <w:szCs w:val="18"/>
                <w:lang w:val="da-DK"/>
              </w:rPr>
              <w:t xml:space="preserve"> (Fra Litteraturhistorien på langs og på tværs)</w:t>
            </w:r>
            <w:r w:rsidRPr="00004F1D">
              <w:rPr>
                <w:sz w:val="18"/>
                <w:szCs w:val="18"/>
                <w:lang w:val="da-DK"/>
              </w:rPr>
              <w:br/>
              <w:t xml:space="preserve">2. Vi læser </w:t>
            </w:r>
            <w:proofErr w:type="spellStart"/>
            <w:r w:rsidRPr="00004F1D">
              <w:rPr>
                <w:sz w:val="18"/>
                <w:szCs w:val="18"/>
                <w:lang w:val="da-DK"/>
              </w:rPr>
              <w:t>Naadsensprød</w:t>
            </w:r>
            <w:proofErr w:type="spellEnd"/>
            <w:r w:rsidRPr="00004F1D">
              <w:rPr>
                <w:sz w:val="18"/>
                <w:szCs w:val="18"/>
                <w:lang w:val="da-DK"/>
              </w:rPr>
              <w:t xml:space="preserve"> af Henrik Pontoppidan.</w:t>
            </w:r>
            <w:r w:rsidRPr="00004F1D">
              <w:rPr>
                <w:sz w:val="18"/>
                <w:szCs w:val="18"/>
                <w:lang w:val="da-DK"/>
              </w:rPr>
              <w:br/>
              <w:t>3. Opgaver til novellen</w:t>
            </w:r>
            <w:r w:rsidRPr="00004F1D">
              <w:rPr>
                <w:sz w:val="18"/>
                <w:szCs w:val="18"/>
                <w:lang w:val="da-DK"/>
              </w:rPr>
              <w:br/>
              <w:t>a. Redegør for kompositionen i novellen.</w:t>
            </w:r>
            <w:r w:rsidRPr="00004F1D">
              <w:rPr>
                <w:sz w:val="18"/>
                <w:szCs w:val="18"/>
                <w:lang w:val="da-DK"/>
              </w:rPr>
              <w:br/>
              <w:t>b. Find træk, der viser, at der er tale om naturalistisk skrivestil.</w:t>
            </w:r>
            <w:r w:rsidRPr="00004F1D">
              <w:rPr>
                <w:sz w:val="18"/>
                <w:szCs w:val="18"/>
                <w:lang w:val="da-DK"/>
              </w:rPr>
              <w:br/>
              <w:t>c. Karakterisér ”Kassen”. Læg særligt mærke til billedplanet og overvej dets funktion.</w:t>
            </w:r>
            <w:r w:rsidRPr="00004F1D">
              <w:rPr>
                <w:sz w:val="18"/>
                <w:szCs w:val="18"/>
                <w:lang w:val="da-DK"/>
              </w:rPr>
              <w:br/>
              <w:t>d. Karakterisér ”Lemmerne” - de fattige.</w:t>
            </w:r>
            <w:r w:rsidRPr="00004F1D">
              <w:rPr>
                <w:sz w:val="18"/>
                <w:szCs w:val="18"/>
                <w:lang w:val="da-DK"/>
              </w:rPr>
              <w:br/>
              <w:t>e. Karakteriser inspektøren og hans arbejdsmetoder.</w:t>
            </w:r>
            <w:r w:rsidRPr="00004F1D">
              <w:rPr>
                <w:sz w:val="18"/>
                <w:szCs w:val="18"/>
                <w:lang w:val="da-DK"/>
              </w:rPr>
              <w:br/>
              <w:t>f. Redegør for tema.</w:t>
            </w:r>
            <w:r w:rsidRPr="00004F1D">
              <w:rPr>
                <w:sz w:val="18"/>
                <w:szCs w:val="18"/>
                <w:lang w:val="da-DK"/>
              </w:rPr>
              <w:br/>
              <w:t>g. Hvordan vurderer I Henrik Pontoppidans holdning til det, der sker?</w:t>
            </w:r>
            <w:r w:rsidRPr="00004F1D">
              <w:rPr>
                <w:sz w:val="18"/>
                <w:szCs w:val="18"/>
                <w:lang w:val="da-DK"/>
              </w:rPr>
              <w:br/>
              <w:t xml:space="preserve">h. Forklar hvorfor teksten er typisk for Det Moderne Gennembrud. </w:t>
            </w:r>
            <w:proofErr w:type="spellStart"/>
            <w:r w:rsidRPr="00004F1D">
              <w:rPr>
                <w:sz w:val="18"/>
                <w:szCs w:val="18"/>
              </w:rPr>
              <w:t>Hvilke</w:t>
            </w:r>
            <w:proofErr w:type="spellEnd"/>
            <w:r w:rsidRPr="00004F1D">
              <w:rPr>
                <w:sz w:val="18"/>
                <w:szCs w:val="18"/>
              </w:rPr>
              <w:t xml:space="preserve"> </w:t>
            </w:r>
            <w:proofErr w:type="spellStart"/>
            <w:r w:rsidRPr="00004F1D">
              <w:rPr>
                <w:sz w:val="18"/>
                <w:szCs w:val="18"/>
              </w:rPr>
              <w:t>problemer</w:t>
            </w:r>
            <w:proofErr w:type="spellEnd"/>
            <w:r w:rsidRPr="00004F1D">
              <w:rPr>
                <w:sz w:val="18"/>
                <w:szCs w:val="18"/>
              </w:rPr>
              <w:t xml:space="preserve"> </w:t>
            </w:r>
            <w:proofErr w:type="spellStart"/>
            <w:r w:rsidRPr="00004F1D">
              <w:rPr>
                <w:sz w:val="18"/>
                <w:szCs w:val="18"/>
              </w:rPr>
              <w:t>sættes</w:t>
            </w:r>
            <w:proofErr w:type="spellEnd"/>
            <w:r w:rsidRPr="00004F1D">
              <w:rPr>
                <w:sz w:val="18"/>
                <w:szCs w:val="18"/>
              </w:rPr>
              <w:t xml:space="preserve"> </w:t>
            </w:r>
            <w:proofErr w:type="spellStart"/>
            <w:r w:rsidRPr="00004F1D">
              <w:rPr>
                <w:sz w:val="18"/>
                <w:szCs w:val="18"/>
              </w:rPr>
              <w:t>til</w:t>
            </w:r>
            <w:proofErr w:type="spellEnd"/>
            <w:r w:rsidRPr="00004F1D">
              <w:rPr>
                <w:sz w:val="18"/>
                <w:szCs w:val="18"/>
              </w:rPr>
              <w:t xml:space="preserve"> </w:t>
            </w:r>
            <w:proofErr w:type="spellStart"/>
            <w:r w:rsidRPr="00004F1D">
              <w:rPr>
                <w:sz w:val="18"/>
                <w:szCs w:val="18"/>
              </w:rPr>
              <w:t>debat</w:t>
            </w:r>
            <w:proofErr w:type="spellEnd"/>
            <w:r w:rsidRPr="00004F1D">
              <w:rPr>
                <w:sz w:val="18"/>
                <w:szCs w:val="18"/>
              </w:rPr>
              <w:t>?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41ED30F3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  <w:tr w:rsidR="00D44226" w:rsidRPr="00D3488B" w14:paraId="54199859" w14:textId="77777777" w:rsidTr="00D66869">
        <w:tc>
          <w:tcPr>
            <w:tcW w:w="82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616E0E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Modul 24</w:t>
            </w:r>
          </w:p>
        </w:tc>
        <w:tc>
          <w:tcPr>
            <w:tcW w:w="169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E1DD5D1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HF-projekt</w:t>
            </w:r>
          </w:p>
        </w:tc>
        <w:tc>
          <w:tcPr>
            <w:tcW w:w="50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5B6C370" w14:textId="25F3675D" w:rsidR="00D44226" w:rsidRPr="0013513C" w:rsidRDefault="00202902">
            <w:pPr>
              <w:rPr>
                <w:sz w:val="18"/>
                <w:szCs w:val="18"/>
                <w:lang w:val="da-DK"/>
              </w:rPr>
            </w:pPr>
            <w:r w:rsidRPr="0013513C">
              <w:rPr>
                <w:sz w:val="18"/>
                <w:szCs w:val="18"/>
                <w:lang w:val="da-DK"/>
              </w:rPr>
              <w:t>1. Ekskursion</w:t>
            </w:r>
            <w:r w:rsidR="0013513C" w:rsidRPr="0013513C">
              <w:rPr>
                <w:sz w:val="18"/>
                <w:szCs w:val="18"/>
                <w:lang w:val="da-DK"/>
              </w:rPr>
              <w:t xml:space="preserve"> til relevant professionsuddannelse</w:t>
            </w:r>
            <w:r w:rsidR="0013513C">
              <w:rPr>
                <w:sz w:val="18"/>
                <w:szCs w:val="18"/>
                <w:lang w:val="da-DK"/>
              </w:rPr>
              <w:t xml:space="preserve">. Vi besøgte ”Ernæring og sundhed” på KP, </w:t>
            </w:r>
            <w:proofErr w:type="spellStart"/>
            <w:r w:rsidR="0013513C">
              <w:rPr>
                <w:sz w:val="18"/>
                <w:szCs w:val="18"/>
                <w:lang w:val="da-DK"/>
              </w:rPr>
              <w:t>Sigurdsgade</w:t>
            </w:r>
            <w:proofErr w:type="spellEnd"/>
            <w:r w:rsidR="0013513C">
              <w:rPr>
                <w:sz w:val="18"/>
                <w:szCs w:val="18"/>
                <w:lang w:val="da-DK"/>
              </w:rPr>
              <w:t>.</w:t>
            </w:r>
          </w:p>
        </w:tc>
        <w:tc>
          <w:tcPr>
            <w:tcW w:w="124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98B00B3" w14:textId="77777777" w:rsidR="00D44226" w:rsidRPr="00D3488B" w:rsidRDefault="00202902">
            <w:pPr>
              <w:rPr>
                <w:sz w:val="18"/>
                <w:szCs w:val="18"/>
              </w:rPr>
            </w:pPr>
            <w:r w:rsidRPr="00D3488B">
              <w:rPr>
                <w:sz w:val="18"/>
                <w:szCs w:val="18"/>
              </w:rPr>
              <w:t>-</w:t>
            </w:r>
          </w:p>
        </w:tc>
      </w:tr>
    </w:tbl>
    <w:p w14:paraId="4F6D533A" w14:textId="77777777" w:rsidR="00720BF9" w:rsidRPr="00D3488B" w:rsidRDefault="00720BF9">
      <w:pPr>
        <w:rPr>
          <w:sz w:val="18"/>
          <w:szCs w:val="18"/>
        </w:rPr>
      </w:pPr>
    </w:p>
    <w:sectPr w:rsidR="00720BF9" w:rsidRPr="00D3488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pstilling-talellerbogs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pstilling-talellerbogs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pstilling-punktteg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pstilling-punktteg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pstilling-talellerbogs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99273493">
    <w:abstractNumId w:val="8"/>
  </w:num>
  <w:num w:numId="2" w16cid:durableId="1698971883">
    <w:abstractNumId w:val="6"/>
  </w:num>
  <w:num w:numId="3" w16cid:durableId="912351961">
    <w:abstractNumId w:val="5"/>
  </w:num>
  <w:num w:numId="4" w16cid:durableId="268661970">
    <w:abstractNumId w:val="4"/>
  </w:num>
  <w:num w:numId="5" w16cid:durableId="298996172">
    <w:abstractNumId w:val="7"/>
  </w:num>
  <w:num w:numId="6" w16cid:durableId="699938321">
    <w:abstractNumId w:val="3"/>
  </w:num>
  <w:num w:numId="7" w16cid:durableId="2141067018">
    <w:abstractNumId w:val="2"/>
  </w:num>
  <w:num w:numId="8" w16cid:durableId="183709116">
    <w:abstractNumId w:val="1"/>
  </w:num>
  <w:num w:numId="9" w16cid:durableId="408120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F1D"/>
    <w:rsid w:val="000064B2"/>
    <w:rsid w:val="00034616"/>
    <w:rsid w:val="0006063C"/>
    <w:rsid w:val="000C1032"/>
    <w:rsid w:val="000D7012"/>
    <w:rsid w:val="000F1848"/>
    <w:rsid w:val="0013513C"/>
    <w:rsid w:val="0015074B"/>
    <w:rsid w:val="00202902"/>
    <w:rsid w:val="002231F3"/>
    <w:rsid w:val="002233A7"/>
    <w:rsid w:val="0029639D"/>
    <w:rsid w:val="00326F90"/>
    <w:rsid w:val="00336042"/>
    <w:rsid w:val="00514B30"/>
    <w:rsid w:val="005317E0"/>
    <w:rsid w:val="00567B32"/>
    <w:rsid w:val="005E79C0"/>
    <w:rsid w:val="006304DB"/>
    <w:rsid w:val="00643346"/>
    <w:rsid w:val="006A4A78"/>
    <w:rsid w:val="006D07D6"/>
    <w:rsid w:val="006D742F"/>
    <w:rsid w:val="00720BF9"/>
    <w:rsid w:val="00782FB9"/>
    <w:rsid w:val="007E5A6E"/>
    <w:rsid w:val="008249B5"/>
    <w:rsid w:val="008F09E6"/>
    <w:rsid w:val="00997EAD"/>
    <w:rsid w:val="009D7D2B"/>
    <w:rsid w:val="00AA1D8D"/>
    <w:rsid w:val="00AB748A"/>
    <w:rsid w:val="00B25A4D"/>
    <w:rsid w:val="00B47730"/>
    <w:rsid w:val="00C0416F"/>
    <w:rsid w:val="00C04B58"/>
    <w:rsid w:val="00CA285D"/>
    <w:rsid w:val="00CB0664"/>
    <w:rsid w:val="00CD20DA"/>
    <w:rsid w:val="00CE64E4"/>
    <w:rsid w:val="00CE6D17"/>
    <w:rsid w:val="00D3488B"/>
    <w:rsid w:val="00D42A40"/>
    <w:rsid w:val="00D44226"/>
    <w:rsid w:val="00D66869"/>
    <w:rsid w:val="00D925E0"/>
    <w:rsid w:val="00E37554"/>
    <w:rsid w:val="00E6795A"/>
    <w:rsid w:val="00E85D42"/>
    <w:rsid w:val="00EF3CEB"/>
    <w:rsid w:val="00F14439"/>
    <w:rsid w:val="00FB6EAD"/>
    <w:rsid w:val="00FC337C"/>
    <w:rsid w:val="00FC693F"/>
    <w:rsid w:val="3494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A6DEC0C1-AF59-4903-BF71-0300C020A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E618BF"/>
  </w:style>
  <w:style w:type="paragraph" w:styleId="Sidefod">
    <w:name w:val="footer"/>
    <w:basedOn w:val="Normal"/>
    <w:link w:val="Sidefod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E618BF"/>
  </w:style>
  <w:style w:type="paragraph" w:styleId="Ingenafstand">
    <w:name w:val="No Spacing"/>
    <w:uiPriority w:val="1"/>
    <w:qFormat/>
    <w:rsid w:val="00FC693F"/>
    <w:pPr>
      <w:spacing w:after="0" w:line="240" w:lineRule="auto"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Normal"/>
    <w:next w:val="Normal"/>
    <w:link w:val="TitelTeg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afsni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customStyle="1" w:styleId="BrdtekstTegn">
    <w:name w:val="Brødtekst Tegn"/>
    <w:basedOn w:val="Standardskrifttypeiafsni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customStyle="1" w:styleId="Brdtekst2Tegn">
    <w:name w:val="Brødtekst 2 Tegn"/>
    <w:basedOn w:val="Standardskrifttypeiafsni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typeiafsni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Opstilling-punkttegn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Opstilling-punkttegn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Opstilling-punkttegn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Opstilling-talellerbogs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Opstilling-talellerbogs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Opstilling-talellerbogs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Opstilling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Opstilling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Opstilling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Tegn">
    <w:name w:val="Makrotekst Tegn"/>
    <w:basedOn w:val="Standardskrifttypeiafsni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FC693F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FC693F"/>
    <w:rPr>
      <w:i/>
      <w:iCs/>
      <w:color w:val="000000" w:themeColor="text1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led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k">
    <w:name w:val="Strong"/>
    <w:basedOn w:val="Standardskrifttypeiafsnit"/>
    <w:uiPriority w:val="22"/>
    <w:qFormat/>
    <w:rsid w:val="00FC693F"/>
    <w:rPr>
      <w:b/>
      <w:bCs/>
    </w:rPr>
  </w:style>
  <w:style w:type="character" w:styleId="Fremhv">
    <w:name w:val="Emphasis"/>
    <w:basedOn w:val="Standardskrifttypeiafsnit"/>
    <w:uiPriority w:val="20"/>
    <w:qFormat/>
    <w:rsid w:val="00FC693F"/>
    <w:rPr>
      <w:i/>
      <w:iCs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FC693F"/>
    <w:rPr>
      <w:b/>
      <w:bCs/>
      <w:i/>
      <w:iCs/>
      <w:color w:val="4F81BD" w:themeColor="accent1"/>
    </w:rPr>
  </w:style>
  <w:style w:type="character" w:styleId="Svagfremhvning">
    <w:name w:val="Subtle Emphasis"/>
    <w:basedOn w:val="Standardskrifttypeiafsnit"/>
    <w:uiPriority w:val="19"/>
    <w:qFormat/>
    <w:rsid w:val="00FC693F"/>
    <w:rPr>
      <w:i/>
      <w:iCs/>
      <w:color w:val="808080" w:themeColor="text1" w:themeTint="7F"/>
    </w:rPr>
  </w:style>
  <w:style w:type="character" w:styleId="Kraftigfremhvning">
    <w:name w:val="Intense Emphasis"/>
    <w:basedOn w:val="Standardskrifttypeiafsnit"/>
    <w:uiPriority w:val="21"/>
    <w:qFormat/>
    <w:rsid w:val="00FC693F"/>
    <w:rPr>
      <w:b/>
      <w:bCs/>
      <w:i/>
      <w:iCs/>
      <w:color w:val="4F81BD" w:themeColor="accent1"/>
    </w:rPr>
  </w:style>
  <w:style w:type="character" w:styleId="Svaghenvisning">
    <w:name w:val="Subtle Reference"/>
    <w:basedOn w:val="Standardskrifttypeiafsnit"/>
    <w:uiPriority w:val="31"/>
    <w:qFormat/>
    <w:rsid w:val="00FC693F"/>
    <w:rPr>
      <w:smallCaps/>
      <w:color w:val="C0504D" w:themeColor="accent2"/>
      <w:u w:val="single"/>
    </w:rPr>
  </w:style>
  <w:style w:type="character" w:styleId="Kraftighenvisning">
    <w:name w:val="Intense Reference"/>
    <w:basedOn w:val="Standardskrifttypeiafsn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genstitel">
    <w:name w:val="Book Title"/>
    <w:basedOn w:val="Standardskrifttypeiafsnit"/>
    <w:uiPriority w:val="33"/>
    <w:qFormat/>
    <w:rsid w:val="00FC693F"/>
    <w:rPr>
      <w:b/>
      <w:bCs/>
      <w:smallCaps/>
      <w:spacing w:val="5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-Gitter">
    <w:name w:val="Table Grid"/>
    <w:basedOn w:val="Tabel-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">
    <w:name w:val="Light Shading"/>
    <w:basedOn w:val="Tabel-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-farve1">
    <w:name w:val="Light Shading Accent 1"/>
    <w:basedOn w:val="Tabel-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-fremhvningsfarve2">
    <w:name w:val="Light Shading Accent 2"/>
    <w:basedOn w:val="Tabel-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-fremhvningsfarve3">
    <w:name w:val="Light Shading Accent 3"/>
    <w:basedOn w:val="Tabel-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-fremhvningsfarve4">
    <w:name w:val="Light Shading Accent 4"/>
    <w:basedOn w:val="Tabel-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-fremhvningsfarve5">
    <w:name w:val="Light Shading Accent 5"/>
    <w:basedOn w:val="Tabel-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-fremhvningsfarve6">
    <w:name w:val="Light Shading Accent 6"/>
    <w:basedOn w:val="Tabel-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Tabel-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-farve1">
    <w:name w:val="Light List Accent 1"/>
    <w:basedOn w:val="Tabel-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-fremhvningsfarve2">
    <w:name w:val="Light List Accent 2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-fremhvningsfarve3">
    <w:name w:val="Light List Accent 3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-fremhvningsfarve4">
    <w:name w:val="Light List Accent 4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-fremhvningsfarve5">
    <w:name w:val="Light List Accent 5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-fremhvningsfarve6">
    <w:name w:val="Light List Accent 6"/>
    <w:basedOn w:val="Tabel-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tgitter">
    <w:name w:val="Light Grid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gitter-farve1">
    <w:name w:val="Light Grid Accent 1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gitter-fremhvningsfarve2">
    <w:name w:val="Light Grid Accent 2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gitter-fremhvningsfarve3">
    <w:name w:val="Light Grid Accent 3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gitter-fremhvningsfarve4">
    <w:name w:val="Light Grid Accent 4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gitter-fremhvningsfarve5">
    <w:name w:val="Light Grid Accent 5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gitter-fremhvningsfarve6">
    <w:name w:val="Light Grid Accent 6"/>
    <w:basedOn w:val="Tabel-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kygge1">
    <w:name w:val="Medium Shading 1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arve1">
    <w:name w:val="Medium Shading 1 Accent 1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2">
    <w:name w:val="Medium Shading 1 Accent 2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3">
    <w:name w:val="Medium Shading 1 Accent 3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4">
    <w:name w:val="Medium Shading 1 Accent 4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5">
    <w:name w:val="Medium Shading 1 Accent 5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1-fremhvningsfarve6">
    <w:name w:val="Medium Shading 1 Accent 6"/>
    <w:basedOn w:val="Tabel-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kygge2">
    <w:name w:val="Medium Shading 2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arve1">
    <w:name w:val="Medium Shading 2 Accent 1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2">
    <w:name w:val="Medium Shading 2 Accent 2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3">
    <w:name w:val="Medium Shading 2 Accent 3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4">
    <w:name w:val="Medium Shading 2 Accent 4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5">
    <w:name w:val="Medium Shading 2 Accent 5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kygge2-fremhvningsfarve6">
    <w:name w:val="Medium Shading 2 Accent 6"/>
    <w:basedOn w:val="Tabel-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e1">
    <w:name w:val="Medium List 1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e1-farve1">
    <w:name w:val="Medium List 1 Accent 1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e1-fremhvningsfarve2">
    <w:name w:val="Medium List 1 Accent 2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e1-fremhvningsfarve3">
    <w:name w:val="Medium List 1 Accent 3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e1-fremhvningsfarve4">
    <w:name w:val="Medium List 1 Accent 4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e1-fremhvningsfarve5">
    <w:name w:val="Medium List 1 Accent 5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e1-fremhvningsfarve6">
    <w:name w:val="Medium List 1 Accent 6"/>
    <w:basedOn w:val="Tabel-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e2">
    <w:name w:val="Medium List 2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1">
    <w:name w:val="Medium List 2 Accent 1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2">
    <w:name w:val="Medium List 2 Accent 2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3">
    <w:name w:val="Medium List 2 Accent 3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4">
    <w:name w:val="Medium List 2 Accent 4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5">
    <w:name w:val="Medium List 2 Accent 5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e2-fremhvningsfarve6">
    <w:name w:val="Medium List 2 Accent 6"/>
    <w:basedOn w:val="Tabel-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itter1">
    <w:name w:val="Medium Grid 1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itter1-fremhvningsfarve1">
    <w:name w:val="Medium Grid 1 Accent 1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itter1-fremhvningsfarve2">
    <w:name w:val="Medium Grid 1 Accent 2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itter1-fremhvningsfarve3">
    <w:name w:val="Medium Grid 1 Accent 3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itter1-fremhvningsfarve4">
    <w:name w:val="Medium Grid 1 Accent 4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itter1-fremhvningsfarve5">
    <w:name w:val="Medium Grid 1 Accent 5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itter1-fremhvningsfarve6">
    <w:name w:val="Medium Grid 1 Accent 6"/>
    <w:basedOn w:val="Tabel-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itter2">
    <w:name w:val="Medium Grid 2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1">
    <w:name w:val="Medium Grid 2 Accent 1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2">
    <w:name w:val="Medium Grid 2 Accent 2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3">
    <w:name w:val="Medium Grid 2 Accent 3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4">
    <w:name w:val="Medium Grid 2 Accent 4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5">
    <w:name w:val="Medium Grid 2 Accent 5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2-fremhvningsfarve6">
    <w:name w:val="Medium Grid 2 Accent 6"/>
    <w:basedOn w:val="Tabel-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itter3">
    <w:name w:val="Medium Grid 3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itter3-fremhvningsfarve1">
    <w:name w:val="Medium Grid 3 Accent 1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itter3-fremhvningsfarve2">
    <w:name w:val="Medium Grid 3 Accent 2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itter3-fremhvningsfarve3">
    <w:name w:val="Medium Grid 3 Accent 3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itter3-fremhvningsfarve4">
    <w:name w:val="Medium Grid 3 Accent 4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itter3-fremhvningsfarve5">
    <w:name w:val="Medium Grid 3 Accent 5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itter3-fremhvningsfarve6">
    <w:name w:val="Medium Grid 3 Accent 6"/>
    <w:basedOn w:val="Tabel-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-fremhvningsfarve1">
    <w:name w:val="Dark List Accent 1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-fremhvningsfarve2">
    <w:name w:val="Dark List Accent 2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-fremhvningsfarve3">
    <w:name w:val="Dark List Accent 3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-fremhvningsfarve4">
    <w:name w:val="Dark List Accent 4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-fremhvningsfarve5">
    <w:name w:val="Dark List Accent 5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-fremhvningsfarve6">
    <w:name w:val="Dark List Accent 6"/>
    <w:basedOn w:val="Tabel-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vetskygge">
    <w:name w:val="Colorful Shading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1">
    <w:name w:val="Colorful Shading Accent 1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2">
    <w:name w:val="Colorful Shading Accent 2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3">
    <w:name w:val="Colorful Shading Accent 3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vetskygge-fremhvningsfarve4">
    <w:name w:val="Colorful Shading Accent 4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5">
    <w:name w:val="Colorful Shading Accent 5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skygge-fremhvningsfarve6">
    <w:name w:val="Colorful Shading Accent 6"/>
    <w:basedOn w:val="Tabel-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vetliste">
    <w:name w:val="Colorful List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vetliste-fremhvningsfarve1">
    <w:name w:val="Colorful List Accent 1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vetliste-fremhvningsfarve2">
    <w:name w:val="Colorful List Accent 2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vetliste-fremhvningsfarve3">
    <w:name w:val="Colorful List Accent 3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vetliste-fremhvningsfarve4">
    <w:name w:val="Colorful List Accent 4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vetliste-fremhvningsfarve5">
    <w:name w:val="Colorful List Accent 5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vetliste-fremhvningsfarve6">
    <w:name w:val="Colorful List Accent 6"/>
    <w:basedOn w:val="Tabel-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vetgitter">
    <w:name w:val="Colorful Grid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vetgitter-fremhvningsfarve1">
    <w:name w:val="Colorful Grid Accent 1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vetgitter-fremhvningsfarve2">
    <w:name w:val="Colorful Grid Accent 2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vetgitter-fremhvningsfarve3">
    <w:name w:val="Colorful Grid Accent 3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vetgitter-fremhvningsfarve4">
    <w:name w:val="Colorful Grid Accent 4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vetgitter-fremhvningsfarve5">
    <w:name w:val="Colorful Grid Accent 5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vetgitter-fremhvningsfarve6">
    <w:name w:val="Colorful Grid Accent 6"/>
    <w:basedOn w:val="Tabel-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Standardskrifttypeiafsnit"/>
    <w:uiPriority w:val="99"/>
    <w:unhideWhenUsed/>
    <w:rsid w:val="005317E0"/>
    <w:rPr>
      <w:color w:val="0000FF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5317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.dk/nyheder/indland/test-dig-selv-kender-du-kostraadene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hyperlink" Target="https://www.dr.dk/nyheder/indland/ikke-en-eneste-dansker-spiste-i-stor-undersoegelse-efter-kostraadene" TargetMode="Externa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itcfu.dk/MaterialeInfo/?faust=TV0000111921&amp;s=46600270&amp;n=8&amp;o=hits" TargetMode="Externa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5FAB6A-F665-4BAC-9545-7656131248EF}"/>
</file>

<file path=customXml/itemProps3.xml><?xml version="1.0" encoding="utf-8"?>
<ds:datastoreItem xmlns:ds="http://schemas.openxmlformats.org/officeDocument/2006/customXml" ds:itemID="{CEA539A2-09F5-4379-8890-86602933F7C1}"/>
</file>

<file path=customXml/itemProps4.xml><?xml version="1.0" encoding="utf-8"?>
<ds:datastoreItem xmlns:ds="http://schemas.openxmlformats.org/officeDocument/2006/customXml" ds:itemID="{979829BF-7C6A-4415-9ED7-AE011A1DA0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1368</Words>
  <Characters>8348</Characters>
  <Application>Microsoft Office Word</Application>
  <DocSecurity>0</DocSecurity>
  <Lines>69</Lines>
  <Paragraphs>19</Paragraphs>
  <ScaleCrop>false</ScaleCrop>
  <Manager/>
  <Company/>
  <LinksUpToDate>false</LinksUpToDate>
  <CharactersWithSpaces>9697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Signe Lundøer Laursen</cp:lastModifiedBy>
  <cp:revision>43</cp:revision>
  <dcterms:created xsi:type="dcterms:W3CDTF">2013-12-23T23:15:00Z</dcterms:created>
  <dcterms:modified xsi:type="dcterms:W3CDTF">2026-05-21T12:00:00Z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4900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